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xmlns:wp14="http://schemas.microsoft.com/office/word/2010/wordml" w14:paraId="5D54A9F8" wp14:textId="77777777">
      <w:pPr>
        <w:pStyle w:val="Title"/>
        <w:spacing w:after="80" w:line="288" w:lineRule="auto"/>
        <w:jc w:val="left"/>
        <w:pBdr>
          <w:bottom w:val="solid" w:color="4472C4" w:sz="8" w:space="1"/>
        </w:pBdr>
      </w:pPr>
      <w:r>
        <w:rPr>
          <w:rFonts w:ascii="Aptos Display" w:hAnsi="Aptos Display"/>
          <w:b/>
          <w:color w:val="000000"/>
          <w:sz w:val="56"/>
        </w:rPr>
        <w:t>Lab 4: Data Preprocessing</w:t>
      </w:r>
    </w:p>
    <w:p xmlns:wp14="http://schemas.microsoft.com/office/word/2010/wordml" w14:paraId="56A61B3D" wp14:textId="77777777">
      <w:pPr>
        <w:spacing w:after="240" w:line="276" w:lineRule="auto"/>
        <w:jc w:val="left"/>
      </w:pPr>
      <w:r>
        <w:rPr>
          <w:rFonts w:ascii="Aptos" w:hAnsi="Aptos"/>
          <w:color w:val="000000"/>
          <w:sz w:val="24"/>
        </w:rPr>
        <w:t>1. Look at the df_store dataset. Identify which variables use different measurement units. For each variable, calculate the range defined as maximum minus minimum.</w:t>
      </w:r>
    </w:p>
    <w:p xmlns:wp14="http://schemas.microsoft.com/office/word/2010/wordml" w14:paraId="29D6B04F" wp14:textId="77777777">
      <w:pPr>
        <w:spacing w:after="240" w:line="276" w:lineRule="auto"/>
        <w:jc w:val="left"/>
      </w:pPr>
      <w:r>
        <w:rPr>
          <w:rFonts w:ascii="Aptos" w:hAnsi="Aptos"/>
          <w:color w:val="000000"/>
          <w:sz w:val="24"/>
        </w:rPr>
        <w:t xml:space="preserve"> </w:t>
      </w:r>
    </w:p>
    <w:p xmlns:wp14="http://schemas.microsoft.com/office/word/2010/wordml" w14:paraId="0A6959E7" wp14:textId="77777777">
      <w:pPr>
        <w:spacing w:after="240" w:line="276" w:lineRule="auto"/>
        <w:jc w:val="left"/>
      </w:pPr>
      <w:r>
        <w:rPr>
          <w:rFonts w:ascii="Aptos" w:hAnsi="Aptos"/>
          <w:color w:val="000000"/>
          <w:sz w:val="24"/>
        </w:rPr>
        <w:t xml:space="preserve"> </w:t>
      </w:r>
    </w:p>
    <w:p xmlns:wp14="http://schemas.microsoft.com/office/word/2010/wordml" w14:paraId="100C5B58" wp14:textId="77777777">
      <w:pPr>
        <w:spacing w:after="240" w:line="276" w:lineRule="auto"/>
        <w:jc w:val="left"/>
      </w:pPr>
      <w:r>
        <w:rPr>
          <w:rFonts w:ascii="Aptos" w:hAnsi="Aptos"/>
          <w:color w:val="000000"/>
          <w:sz w:val="24"/>
        </w:rPr>
        <w:t xml:space="preserve"> </w:t>
      </w:r>
    </w:p>
    <w:p xmlns:wp14="http://schemas.microsoft.com/office/word/2010/wordml" w14:paraId="12F40E89" wp14:textId="77777777">
      <w:pPr>
        <w:spacing w:after="240" w:line="276" w:lineRule="auto"/>
        <w:jc w:val="left"/>
      </w:pPr>
      <w:r>
        <w:rPr>
          <w:rFonts w:ascii="Aptos" w:hAnsi="Aptos"/>
          <w:color w:val="000000"/>
          <w:sz w:val="24"/>
        </w:rPr>
        <w:t xml:space="preserve"> </w:t>
      </w:r>
    </w:p>
    <w:p xmlns:wp14="http://schemas.microsoft.com/office/word/2010/wordml" w14:paraId="608DEACE" wp14:textId="77777777">
      <w:pPr>
        <w:spacing w:after="240" w:line="276" w:lineRule="auto"/>
        <w:jc w:val="left"/>
      </w:pPr>
      <w:r>
        <w:rPr>
          <w:rFonts w:ascii="Aptos" w:hAnsi="Aptos"/>
          <w:color w:val="000000"/>
          <w:sz w:val="24"/>
        </w:rPr>
        <w:t xml:space="preserve"> </w:t>
      </w:r>
    </w:p>
    <w:p xmlns:wp14="http://schemas.microsoft.com/office/word/2010/wordml" w14:paraId="2BAC6FC9" wp14:textId="77777777">
      <w:pPr>
        <w:spacing w:after="240" w:line="276" w:lineRule="auto"/>
        <w:jc w:val="left"/>
      </w:pPr>
      <w:r>
        <w:rPr>
          <w:rFonts w:ascii="Aptos" w:hAnsi="Aptos"/>
          <w:color w:val="000000"/>
          <w:sz w:val="24"/>
        </w:rPr>
        <w:t xml:space="preserve"> </w:t>
      </w:r>
    </w:p>
    <w:p xmlns:wp14="http://schemas.microsoft.com/office/word/2010/wordml" w14:paraId="156A6281" wp14:textId="77777777">
      <w:pPr>
        <w:spacing w:after="240" w:line="276" w:lineRule="auto"/>
        <w:jc w:val="left"/>
      </w:pPr>
      <w:r>
        <w:rPr>
          <w:rFonts w:ascii="Aptos" w:hAnsi="Aptos"/>
          <w:color w:val="000000"/>
          <w:sz w:val="24"/>
        </w:rPr>
        <w:t xml:space="preserve"> </w:t>
      </w:r>
    </w:p>
    <w:p xmlns:wp14="http://schemas.microsoft.com/office/word/2010/wordml" w14:paraId="20876B09" wp14:textId="77777777">
      <w:pPr>
        <w:spacing w:after="240" w:line="276" w:lineRule="auto"/>
        <w:jc w:val="left"/>
      </w:pPr>
      <w:r>
        <w:rPr>
          <w:rFonts w:ascii="Aptos" w:hAnsi="Aptos"/>
          <w:color w:val="000000"/>
          <w:sz w:val="24"/>
        </w:rPr>
        <w:t xml:space="preserve"> </w:t>
      </w:r>
    </w:p>
    <w:p xmlns:wp14="http://schemas.microsoft.com/office/word/2010/wordml" w14:paraId="10146664" wp14:textId="77777777">
      <w:pPr>
        <w:spacing w:after="240" w:line="276" w:lineRule="auto"/>
        <w:jc w:val="left"/>
      </w:pPr>
      <w:r>
        <w:rPr>
          <w:rFonts w:ascii="Aptos" w:hAnsi="Aptos"/>
          <w:color w:val="000000"/>
          <w:sz w:val="24"/>
        </w:rPr>
        <w:t xml:space="preserve"> </w:t>
      </w:r>
    </w:p>
    <w:p xmlns:wp14="http://schemas.microsoft.com/office/word/2010/wordml" w14:paraId="5B68B9CD" wp14:textId="77777777">
      <w:pPr>
        <w:spacing w:after="240" w:line="276" w:lineRule="auto"/>
        <w:jc w:val="left"/>
      </w:pPr>
      <w:r>
        <w:rPr>
          <w:rFonts w:ascii="Aptos" w:hAnsi="Aptos"/>
          <w:color w:val="000000"/>
          <w:sz w:val="24"/>
        </w:rPr>
        <w:t xml:space="preserve"> </w:t>
      </w:r>
    </w:p>
    <w:p xmlns:wp14="http://schemas.microsoft.com/office/word/2010/wordml" w14:paraId="1B7172F4" wp14:textId="77777777">
      <w:pPr>
        <w:spacing w:after="240" w:line="276" w:lineRule="auto"/>
        <w:jc w:val="left"/>
      </w:pPr>
      <w:r>
        <w:rPr>
          <w:rFonts w:ascii="Aptos" w:hAnsi="Aptos"/>
          <w:color w:val="000000"/>
          <w:sz w:val="24"/>
        </w:rPr>
        <w:t xml:space="preserve"> </w:t>
      </w:r>
    </w:p>
    <w:p xmlns:wp14="http://schemas.microsoft.com/office/word/2010/wordml" w14:paraId="325CE300" wp14:textId="77777777">
      <w:pPr>
        <w:spacing w:after="240" w:line="276" w:lineRule="auto"/>
        <w:jc w:val="left"/>
      </w:pPr>
      <w:r>
        <w:rPr>
          <w:rFonts w:ascii="Aptos" w:hAnsi="Aptos"/>
          <w:color w:val="000000"/>
          <w:sz w:val="24"/>
        </w:rPr>
        <w:t xml:space="preserve"> </w:t>
      </w:r>
    </w:p>
    <w:p xmlns:wp14="http://schemas.microsoft.com/office/word/2010/wordml" w14:paraId="25DD3341" wp14:textId="77777777">
      <w:pPr>
        <w:spacing w:after="240" w:line="276" w:lineRule="auto"/>
        <w:jc w:val="left"/>
      </w:pPr>
      <w:r>
        <w:rPr>
          <w:rFonts w:ascii="Aptos" w:hAnsi="Aptos"/>
          <w:color w:val="000000"/>
          <w:sz w:val="24"/>
        </w:rPr>
        <w:t xml:space="preserve"> </w:t>
      </w:r>
    </w:p>
    <w:p xmlns:wp14="http://schemas.microsoft.com/office/word/2010/wordml" w14:paraId="23DD831B" wp14:textId="77777777">
      <w:pPr>
        <w:spacing w:after="240" w:line="276" w:lineRule="auto"/>
        <w:jc w:val="left"/>
      </w:pPr>
      <w:r>
        <w:rPr>
          <w:rFonts w:ascii="Aptos" w:hAnsi="Aptos"/>
          <w:color w:val="000000"/>
          <w:sz w:val="24"/>
        </w:rPr>
        <w:t xml:space="preserve"> </w:t>
      </w:r>
    </w:p>
    <w:p xmlns:wp14="http://schemas.microsoft.com/office/word/2010/wordml" w14:paraId="28CE8CB7" wp14:textId="77777777">
      <w:pPr>
        <w:spacing w:after="240" w:line="276" w:lineRule="auto"/>
        <w:jc w:val="left"/>
      </w:pPr>
      <w:r>
        <w:rPr>
          <w:rFonts w:ascii="Aptos" w:hAnsi="Aptos"/>
          <w:color w:val="000000"/>
          <w:sz w:val="24"/>
        </w:rPr>
        <w:t xml:space="preserve"> </w:t>
      </w:r>
    </w:p>
    <w:p xmlns:wp14="http://schemas.microsoft.com/office/word/2010/wordml" w14:paraId="4830758F" wp14:textId="77777777">
      <w:pPr>
        <w:spacing w:after="360" w:line="276" w:lineRule="auto"/>
        <w:jc w:val="left"/>
      </w:pPr>
      <w:r>
        <w:rPr>
          <w:rFonts w:ascii="Aptos" w:hAnsi="Aptos"/>
          <w:b/>
          <w:color w:val="000000"/>
          <w:sz w:val="24"/>
        </w:rPr>
        <w:t>2. For the daily_customers variable in df_store, calculate the mean and standard deviation. Then apply the z-score formula z = (x−μ)/σ and show the calculations for the first three values.</w:t>
      </w:r>
    </w:p>
    <w:p xmlns:wp14="http://schemas.microsoft.com/office/word/2010/wordml" w14:paraId="1895D3B7" wp14:textId="77777777">
      <w:pPr>
        <w:spacing w:after="240" w:line="276" w:lineRule="auto"/>
        <w:jc w:val="left"/>
      </w:pPr>
      <w:r>
        <w:rPr>
          <w:rFonts w:ascii="Aptos" w:hAnsi="Aptos"/>
          <w:color w:val="000000"/>
          <w:sz w:val="24"/>
        </w:rPr>
        <w:t xml:space="preserve"> </w:t>
      </w:r>
    </w:p>
    <w:p xmlns:wp14="http://schemas.microsoft.com/office/word/2010/wordml" w14:paraId="7FDE0BDC" wp14:textId="77777777">
      <w:pPr>
        <w:spacing w:after="240" w:line="276" w:lineRule="auto"/>
        <w:jc w:val="left"/>
      </w:pPr>
      <w:r>
        <w:rPr>
          <w:rFonts w:ascii="Aptos" w:hAnsi="Aptos"/>
          <w:color w:val="000000"/>
          <w:sz w:val="24"/>
        </w:rPr>
        <w:t xml:space="preserve"> </w:t>
      </w:r>
    </w:p>
    <w:p xmlns:wp14="http://schemas.microsoft.com/office/word/2010/wordml" w14:paraId="6C1031F9" wp14:textId="77777777">
      <w:pPr>
        <w:spacing w:after="240" w:line="276" w:lineRule="auto"/>
        <w:jc w:val="left"/>
      </w:pPr>
      <w:r>
        <w:rPr>
          <w:rFonts w:ascii="Aptos" w:hAnsi="Aptos"/>
          <w:color w:val="000000"/>
          <w:sz w:val="24"/>
        </w:rPr>
        <w:t xml:space="preserve"> </w:t>
      </w:r>
    </w:p>
    <w:p xmlns:wp14="http://schemas.microsoft.com/office/word/2010/wordml" w14:paraId="4CE745D7" wp14:textId="77777777">
      <w:pPr>
        <w:spacing w:after="240" w:line="276" w:lineRule="auto"/>
        <w:jc w:val="left"/>
      </w:pPr>
      <w:r>
        <w:rPr>
          <w:rFonts w:ascii="Aptos" w:hAnsi="Aptos"/>
          <w:color w:val="000000"/>
          <w:sz w:val="24"/>
        </w:rPr>
        <w:t xml:space="preserve"> </w:t>
      </w:r>
    </w:p>
    <w:p xmlns:wp14="http://schemas.microsoft.com/office/word/2010/wordml" w14:paraId="7D149327" wp14:textId="77777777">
      <w:pPr>
        <w:spacing w:after="240" w:line="276" w:lineRule="auto"/>
        <w:jc w:val="left"/>
      </w:pPr>
      <w:r>
        <w:rPr>
          <w:rFonts w:ascii="Aptos" w:hAnsi="Aptos"/>
          <w:color w:val="000000"/>
          <w:sz w:val="24"/>
        </w:rPr>
        <w:t xml:space="preserve"> </w:t>
      </w:r>
    </w:p>
    <w:p xmlns:wp14="http://schemas.microsoft.com/office/word/2010/wordml" w14:paraId="253B9705" wp14:textId="77777777">
      <w:pPr>
        <w:spacing w:after="240" w:line="276" w:lineRule="auto"/>
        <w:jc w:val="left"/>
      </w:pPr>
      <w:r>
        <w:rPr>
          <w:rFonts w:ascii="Aptos" w:hAnsi="Aptos"/>
          <w:color w:val="000000"/>
          <w:sz w:val="24"/>
        </w:rPr>
        <w:t xml:space="preserve"> </w:t>
      </w:r>
    </w:p>
    <w:p xmlns:wp14="http://schemas.microsoft.com/office/word/2010/wordml" w14:paraId="752553BD" wp14:textId="77777777">
      <w:pPr>
        <w:spacing w:after="240" w:line="276" w:lineRule="auto"/>
        <w:jc w:val="left"/>
      </w:pPr>
      <w:r>
        <w:rPr>
          <w:rFonts w:ascii="Aptos" w:hAnsi="Aptos"/>
          <w:color w:val="000000"/>
          <w:sz w:val="24"/>
        </w:rPr>
        <w:t xml:space="preserve"> </w:t>
      </w:r>
    </w:p>
    <w:p xmlns:wp14="http://schemas.microsoft.com/office/word/2010/wordml" w14:paraId="56051E44" wp14:textId="77777777">
      <w:pPr>
        <w:spacing w:after="240" w:line="276" w:lineRule="auto"/>
        <w:jc w:val="left"/>
      </w:pPr>
      <w:r>
        <w:rPr>
          <w:rFonts w:ascii="Aptos" w:hAnsi="Aptos"/>
          <w:color w:val="000000"/>
          <w:sz w:val="24"/>
        </w:rPr>
        <w:t xml:space="preserve"> </w:t>
      </w:r>
    </w:p>
    <w:p xmlns:wp14="http://schemas.microsoft.com/office/word/2010/wordml" w14:paraId="554EF5F4" wp14:textId="77777777">
      <w:pPr>
        <w:spacing w:after="240" w:line="276" w:lineRule="auto"/>
        <w:jc w:val="left"/>
      </w:pPr>
      <w:r>
        <w:rPr>
          <w:rFonts w:ascii="Aptos" w:hAnsi="Aptos"/>
          <w:color w:val="000000"/>
          <w:sz w:val="24"/>
        </w:rPr>
        <w:t xml:space="preserve"> </w:t>
      </w:r>
    </w:p>
    <w:p xmlns:wp14="http://schemas.microsoft.com/office/word/2010/wordml" w14:paraId="7E235B9D" wp14:textId="77777777">
      <w:pPr>
        <w:spacing w:after="240" w:line="276" w:lineRule="auto"/>
        <w:jc w:val="left"/>
      </w:pPr>
      <w:r>
        <w:rPr>
          <w:rFonts w:ascii="Aptos" w:hAnsi="Aptos"/>
          <w:color w:val="000000"/>
          <w:sz w:val="24"/>
        </w:rPr>
        <w:t xml:space="preserve"> </w:t>
      </w:r>
    </w:p>
    <w:p xmlns:wp14="http://schemas.microsoft.com/office/word/2010/wordml" w14:paraId="66AC4DF1" wp14:textId="77777777">
      <w:pPr>
        <w:spacing w:after="240" w:line="276" w:lineRule="auto"/>
        <w:jc w:val="left"/>
      </w:pPr>
      <w:r>
        <w:rPr>
          <w:rFonts w:ascii="Aptos" w:hAnsi="Aptos"/>
          <w:color w:val="000000"/>
          <w:sz w:val="24"/>
        </w:rPr>
        <w:t xml:space="preserve"> </w:t>
      </w:r>
    </w:p>
    <w:p xmlns:wp14="http://schemas.microsoft.com/office/word/2010/wordml" w14:paraId="131F8F3A" wp14:textId="77777777">
      <w:pPr>
        <w:spacing w:after="240" w:line="276" w:lineRule="auto"/>
        <w:jc w:val="left"/>
      </w:pPr>
      <w:r>
        <w:rPr>
          <w:rFonts w:ascii="Aptos" w:hAnsi="Aptos"/>
          <w:color w:val="000000"/>
          <w:sz w:val="24"/>
        </w:rPr>
        <w:t xml:space="preserve"> </w:t>
      </w:r>
    </w:p>
    <w:p xmlns:wp14="http://schemas.microsoft.com/office/word/2010/wordml" w14:paraId="455E230F" wp14:textId="77777777">
      <w:pPr>
        <w:spacing w:after="240" w:line="276" w:lineRule="auto"/>
        <w:jc w:val="left"/>
      </w:pPr>
      <w:r>
        <w:rPr>
          <w:rFonts w:ascii="Aptos" w:hAnsi="Aptos"/>
          <w:color w:val="000000"/>
          <w:sz w:val="24"/>
        </w:rPr>
        <w:t xml:space="preserve"> </w:t>
      </w:r>
    </w:p>
    <w:p xmlns:wp14="http://schemas.microsoft.com/office/word/2010/wordml" w14:paraId="0A8DB014" wp14:textId="77777777">
      <w:pPr>
        <w:spacing w:after="240" w:line="276" w:lineRule="auto"/>
        <w:jc w:val="left"/>
      </w:pPr>
      <w:r>
        <w:rPr>
          <w:rFonts w:ascii="Aptos" w:hAnsi="Aptos"/>
          <w:color w:val="000000"/>
          <w:sz w:val="24"/>
        </w:rPr>
        <w:t xml:space="preserve"> </w:t>
      </w:r>
    </w:p>
    <w:p xmlns:wp14="http://schemas.microsoft.com/office/word/2010/wordml" w14:paraId="03D8BA8D" wp14:textId="77777777">
      <w:pPr>
        <w:spacing w:after="240" w:line="276" w:lineRule="auto"/>
        <w:jc w:val="left"/>
      </w:pPr>
      <w:r>
        <w:rPr>
          <w:rFonts w:ascii="Aptos" w:hAnsi="Aptos"/>
          <w:color w:val="000000"/>
          <w:sz w:val="24"/>
        </w:rPr>
        <w:t xml:space="preserve"> </w:t>
      </w:r>
    </w:p>
    <w:p xmlns:wp14="http://schemas.microsoft.com/office/word/2010/wordml" w14:paraId="320C50F1" wp14:textId="77777777">
      <w:pPr>
        <w:spacing w:after="360" w:line="276" w:lineRule="auto"/>
        <w:jc w:val="left"/>
      </w:pPr>
      <w:r>
        <w:rPr>
          <w:rFonts w:ascii="Aptos" w:hAnsi="Aptos"/>
          <w:color w:val="000000"/>
          <w:sz w:val="24"/>
        </w:rPr>
        <w:t>3. After computing the z-scores for daily_customers, verify that the transformed values have a mean close to 0 and a standard deviation close to 1.</w:t>
      </w:r>
    </w:p>
    <w:p xmlns:wp14="http://schemas.microsoft.com/office/word/2010/wordml" w14:paraId="69A0658A" wp14:textId="77777777">
      <w:pPr>
        <w:spacing w:after="240" w:line="276" w:lineRule="auto"/>
        <w:jc w:val="left"/>
      </w:pPr>
      <w:r>
        <w:rPr>
          <w:rFonts w:ascii="Aptos" w:hAnsi="Aptos"/>
          <w:color w:val="000000"/>
          <w:sz w:val="24"/>
        </w:rPr>
        <w:t xml:space="preserve"> </w:t>
      </w:r>
    </w:p>
    <w:p xmlns:wp14="http://schemas.microsoft.com/office/word/2010/wordml" w14:paraId="2EA285AA" wp14:textId="77777777">
      <w:pPr>
        <w:spacing w:after="240" w:line="276" w:lineRule="auto"/>
        <w:jc w:val="left"/>
      </w:pPr>
      <w:r>
        <w:rPr>
          <w:rFonts w:ascii="Aptos" w:hAnsi="Aptos"/>
          <w:color w:val="000000"/>
          <w:sz w:val="24"/>
        </w:rPr>
        <w:t xml:space="preserve"> </w:t>
      </w:r>
    </w:p>
    <w:p xmlns:wp14="http://schemas.microsoft.com/office/word/2010/wordml" w14:paraId="58BC89FB" wp14:textId="77777777">
      <w:pPr>
        <w:spacing w:after="240" w:line="276" w:lineRule="auto"/>
        <w:jc w:val="left"/>
      </w:pPr>
      <w:r>
        <w:rPr>
          <w:rFonts w:ascii="Aptos" w:hAnsi="Aptos"/>
          <w:color w:val="000000"/>
          <w:sz w:val="24"/>
        </w:rPr>
        <w:t xml:space="preserve"> </w:t>
      </w:r>
    </w:p>
    <w:p xmlns:wp14="http://schemas.microsoft.com/office/word/2010/wordml" w14:paraId="70945AB8" wp14:textId="77777777">
      <w:pPr>
        <w:spacing w:after="240" w:line="276" w:lineRule="auto"/>
        <w:jc w:val="left"/>
      </w:pPr>
      <w:r>
        <w:rPr>
          <w:rFonts w:ascii="Aptos" w:hAnsi="Aptos"/>
          <w:color w:val="000000"/>
          <w:sz w:val="24"/>
        </w:rPr>
        <w:t xml:space="preserve"> </w:t>
      </w:r>
    </w:p>
    <w:p xmlns:wp14="http://schemas.microsoft.com/office/word/2010/wordml" w14:paraId="45FB2F13" wp14:textId="77777777">
      <w:pPr>
        <w:spacing w:after="240" w:line="276" w:lineRule="auto"/>
        <w:jc w:val="left"/>
      </w:pPr>
      <w:r>
        <w:rPr>
          <w:rFonts w:ascii="Aptos" w:hAnsi="Aptos"/>
          <w:color w:val="000000"/>
          <w:sz w:val="24"/>
        </w:rPr>
        <w:t xml:space="preserve"> </w:t>
      </w:r>
    </w:p>
    <w:p xmlns:wp14="http://schemas.microsoft.com/office/word/2010/wordml" w14:paraId="184D15E4" wp14:textId="77777777">
      <w:pPr>
        <w:spacing w:after="240" w:line="276" w:lineRule="auto"/>
        <w:jc w:val="left"/>
      </w:pPr>
      <w:r>
        <w:rPr>
          <w:rFonts w:ascii="Aptos" w:hAnsi="Aptos"/>
          <w:color w:val="000000"/>
          <w:sz w:val="24"/>
        </w:rPr>
        <w:t xml:space="preserve"> </w:t>
      </w:r>
    </w:p>
    <w:p xmlns:wp14="http://schemas.microsoft.com/office/word/2010/wordml" w14:paraId="63A420E6" wp14:textId="77777777">
      <w:pPr>
        <w:spacing w:after="240" w:line="276" w:lineRule="auto"/>
        <w:jc w:val="left"/>
      </w:pPr>
      <w:r>
        <w:rPr>
          <w:rFonts w:ascii="Aptos" w:hAnsi="Aptos"/>
          <w:color w:val="000000"/>
          <w:sz w:val="24"/>
        </w:rPr>
        <w:t xml:space="preserve"> </w:t>
      </w:r>
    </w:p>
    <w:p xmlns:wp14="http://schemas.microsoft.com/office/word/2010/wordml" w14:paraId="028EB558" wp14:textId="77777777">
      <w:pPr>
        <w:spacing w:after="240" w:line="276" w:lineRule="auto"/>
        <w:jc w:val="left"/>
      </w:pPr>
      <w:r>
        <w:rPr>
          <w:rFonts w:ascii="Aptos" w:hAnsi="Aptos"/>
          <w:color w:val="000000"/>
          <w:sz w:val="24"/>
        </w:rPr>
        <w:t xml:space="preserve"> </w:t>
      </w:r>
    </w:p>
    <w:p xmlns:wp14="http://schemas.microsoft.com/office/word/2010/wordml" w14:paraId="66E8DF9A" wp14:textId="77777777">
      <w:pPr>
        <w:spacing w:after="240" w:line="276" w:lineRule="auto"/>
        <w:jc w:val="left"/>
      </w:pPr>
      <w:r>
        <w:rPr>
          <w:rFonts w:ascii="Aptos" w:hAnsi="Aptos"/>
          <w:color w:val="000000"/>
          <w:sz w:val="24"/>
        </w:rPr>
        <w:t xml:space="preserve"> </w:t>
      </w:r>
    </w:p>
    <w:p xmlns:wp14="http://schemas.microsoft.com/office/word/2010/wordml" w14:paraId="637F08B6" wp14:textId="77777777">
      <w:pPr>
        <w:spacing w:after="240" w:line="276" w:lineRule="auto"/>
        <w:jc w:val="left"/>
      </w:pPr>
      <w:r>
        <w:rPr>
          <w:rFonts w:ascii="Aptos" w:hAnsi="Aptos"/>
          <w:color w:val="000000"/>
          <w:sz w:val="24"/>
        </w:rPr>
        <w:t xml:space="preserve"> </w:t>
      </w:r>
    </w:p>
    <w:p xmlns:wp14="http://schemas.microsoft.com/office/word/2010/wordml" w14:paraId="5F93075F" wp14:textId="77777777">
      <w:pPr>
        <w:spacing w:after="240" w:line="276" w:lineRule="auto"/>
        <w:jc w:val="left"/>
      </w:pPr>
      <w:r>
        <w:rPr>
          <w:rFonts w:ascii="Aptos" w:hAnsi="Aptos"/>
          <w:color w:val="000000"/>
          <w:sz w:val="24"/>
        </w:rPr>
        <w:t xml:space="preserve"> </w:t>
      </w:r>
    </w:p>
    <w:p xmlns:wp14="http://schemas.microsoft.com/office/word/2010/wordml" w14:paraId="1E72ADE8" wp14:textId="77777777">
      <w:pPr>
        <w:spacing w:after="240" w:line="276" w:lineRule="auto"/>
        <w:jc w:val="left"/>
      </w:pPr>
      <w:r>
        <w:rPr>
          <w:rFonts w:ascii="Aptos" w:hAnsi="Aptos"/>
          <w:color w:val="000000"/>
          <w:sz w:val="24"/>
        </w:rPr>
        <w:t xml:space="preserve"> </w:t>
      </w:r>
    </w:p>
    <w:p xmlns:wp14="http://schemas.microsoft.com/office/word/2010/wordml" w14:paraId="4F499A6F" wp14:textId="77777777">
      <w:pPr>
        <w:spacing w:after="360" w:line="276" w:lineRule="auto"/>
        <w:jc w:val="left"/>
      </w:pPr>
      <w:r>
        <w:rPr>
          <w:rFonts w:ascii="Aptos" w:hAnsi="Aptos"/>
          <w:color w:val="000000"/>
          <w:sz w:val="24"/>
        </w:rPr>
        <w:t>4. Use StandardScaler to standardize all columns in df_store. Verify that each standardized column has a mean approximately equal to 0 and a standard deviation approximately equal to 1.</w:t>
      </w:r>
    </w:p>
    <w:p xmlns:wp14="http://schemas.microsoft.com/office/word/2010/wordml" w14:paraId="672A6659" wp14:textId="77777777">
      <w:pPr>
        <w:spacing w:after="240" w:line="276" w:lineRule="auto"/>
        <w:jc w:val="left"/>
      </w:pPr>
      <w:r>
        <w:rPr>
          <w:rFonts w:ascii="Aptos" w:hAnsi="Aptos"/>
          <w:color w:val="000000"/>
          <w:sz w:val="24"/>
        </w:rPr>
      </w:r>
    </w:p>
    <w:p xmlns:wp14="http://schemas.microsoft.com/office/word/2010/wordml" w14:paraId="0A37501D" wp14:textId="77777777">
      <w:pPr>
        <w:spacing w:after="240" w:line="276" w:lineRule="auto"/>
        <w:jc w:val="left"/>
      </w:pPr>
      <w:r>
        <w:rPr>
          <w:rFonts w:ascii="Aptos" w:hAnsi="Aptos"/>
          <w:color w:val="000000"/>
          <w:sz w:val="24"/>
        </w:rPr>
      </w:r>
    </w:p>
    <w:p xmlns:wp14="http://schemas.microsoft.com/office/word/2010/wordml" w14:paraId="5DAB6C7B" wp14:textId="77777777">
      <w:pPr>
        <w:spacing w:after="240" w:line="276" w:lineRule="auto"/>
        <w:jc w:val="left"/>
      </w:pPr>
      <w:r>
        <w:rPr>
          <w:rFonts w:ascii="Aptos" w:hAnsi="Aptos"/>
          <w:color w:val="000000"/>
          <w:sz w:val="24"/>
        </w:rPr>
      </w:r>
    </w:p>
    <w:p xmlns:wp14="http://schemas.microsoft.com/office/word/2010/wordml" w14:paraId="02EB378F" wp14:textId="77777777">
      <w:pPr>
        <w:spacing w:after="240" w:line="276" w:lineRule="auto"/>
        <w:jc w:val="left"/>
      </w:pPr>
      <w:r>
        <w:rPr>
          <w:rFonts w:ascii="Aptos" w:hAnsi="Aptos"/>
          <w:color w:val="000000"/>
          <w:sz w:val="24"/>
        </w:rPr>
      </w:r>
    </w:p>
    <w:p xmlns:wp14="http://schemas.microsoft.com/office/word/2010/wordml" w14:paraId="6A05A809" wp14:textId="77777777">
      <w:pPr>
        <w:spacing w:after="240" w:line="276" w:lineRule="auto"/>
        <w:jc w:val="left"/>
      </w:pPr>
      <w:r>
        <w:rPr>
          <w:rFonts w:ascii="Aptos" w:hAnsi="Aptos"/>
          <w:color w:val="000000"/>
          <w:sz w:val="24"/>
        </w:rPr>
      </w:r>
    </w:p>
    <w:p xmlns:wp14="http://schemas.microsoft.com/office/word/2010/wordml" w14:paraId="5A39BBE3" wp14:textId="77777777">
      <w:pPr>
        <w:spacing w:after="240" w:line="276" w:lineRule="auto"/>
        <w:jc w:val="left"/>
      </w:pPr>
      <w:r>
        <w:rPr>
          <w:rFonts w:ascii="Aptos" w:hAnsi="Aptos"/>
          <w:color w:val="000000"/>
          <w:sz w:val="24"/>
        </w:rPr>
      </w:r>
    </w:p>
    <w:p xmlns:wp14="http://schemas.microsoft.com/office/word/2010/wordml" w14:paraId="41C8F396" wp14:textId="77777777">
      <w:pPr>
        <w:spacing w:after="240" w:line="276" w:lineRule="auto"/>
        <w:jc w:val="left"/>
      </w:pPr>
      <w:r>
        <w:rPr>
          <w:rFonts w:ascii="Aptos" w:hAnsi="Aptos"/>
          <w:color w:val="000000"/>
          <w:sz w:val="24"/>
        </w:rPr>
      </w:r>
    </w:p>
    <w:p xmlns:wp14="http://schemas.microsoft.com/office/word/2010/wordml" w14:paraId="72A3D3EC" wp14:textId="77777777">
      <w:pPr>
        <w:spacing w:after="240" w:line="276" w:lineRule="auto"/>
        <w:jc w:val="left"/>
      </w:pPr>
      <w:r>
        <w:rPr>
          <w:rFonts w:ascii="Aptos" w:hAnsi="Aptos"/>
          <w:color w:val="000000"/>
          <w:sz w:val="24"/>
        </w:rPr>
      </w:r>
    </w:p>
    <w:p xmlns:wp14="http://schemas.microsoft.com/office/word/2010/wordml" w14:paraId="0D0B940D" wp14:textId="77777777">
      <w:pPr>
        <w:spacing w:after="240" w:line="276" w:lineRule="auto"/>
        <w:jc w:val="left"/>
      </w:pPr>
      <w:r>
        <w:rPr>
          <w:rFonts w:ascii="Aptos" w:hAnsi="Aptos"/>
          <w:color w:val="000000"/>
          <w:sz w:val="24"/>
        </w:rPr>
      </w:r>
    </w:p>
    <w:p xmlns:wp14="http://schemas.microsoft.com/office/word/2010/wordml" w14:paraId="0E27B00A" wp14:textId="77777777">
      <w:pPr>
        <w:spacing w:after="240" w:line="276" w:lineRule="auto"/>
        <w:jc w:val="left"/>
      </w:pPr>
      <w:r>
        <w:rPr>
          <w:rFonts w:ascii="Aptos" w:hAnsi="Aptos"/>
          <w:color w:val="000000"/>
          <w:sz w:val="24"/>
        </w:rPr>
      </w:r>
    </w:p>
    <w:p xmlns:wp14="http://schemas.microsoft.com/office/word/2010/wordml" w14:paraId="60061E4C" wp14:textId="77777777">
      <w:pPr>
        <w:spacing w:after="240" w:line="276" w:lineRule="auto"/>
        <w:jc w:val="left"/>
      </w:pPr>
      <w:r>
        <w:rPr>
          <w:rFonts w:ascii="Aptos" w:hAnsi="Aptos"/>
          <w:color w:val="000000"/>
          <w:sz w:val="24"/>
        </w:rPr>
      </w:r>
    </w:p>
    <w:p xmlns:wp14="http://schemas.microsoft.com/office/word/2010/wordml" w14:paraId="44EAFD9C" wp14:textId="77777777">
      <w:pPr>
        <w:spacing w:after="240" w:line="276" w:lineRule="auto"/>
        <w:jc w:val="left"/>
      </w:pPr>
      <w:r>
        <w:rPr>
          <w:rFonts w:ascii="Aptos" w:hAnsi="Aptos"/>
          <w:color w:val="000000"/>
          <w:sz w:val="24"/>
        </w:rPr>
      </w:r>
    </w:p>
    <w:p xmlns:wp14="http://schemas.microsoft.com/office/word/2010/wordml" w14:paraId="4B94D5A5" wp14:textId="77777777">
      <w:pPr>
        <w:spacing w:after="240" w:line="276" w:lineRule="auto"/>
        <w:jc w:val="left"/>
      </w:pPr>
      <w:r>
        <w:rPr>
          <w:rFonts w:ascii="Aptos" w:hAnsi="Aptos"/>
          <w:color w:val="000000"/>
          <w:sz w:val="24"/>
        </w:rPr>
      </w:r>
    </w:p>
    <w:p xmlns:wp14="http://schemas.microsoft.com/office/word/2010/wordml" w14:paraId="3DEEC669" wp14:textId="77777777">
      <w:pPr>
        <w:spacing w:after="240" w:line="276" w:lineRule="auto"/>
        <w:jc w:val="left"/>
      </w:pPr>
      <w:r>
        <w:rPr>
          <w:rFonts w:ascii="Aptos" w:hAnsi="Aptos"/>
          <w:color w:val="000000"/>
          <w:sz w:val="24"/>
        </w:rPr>
      </w:r>
    </w:p>
    <w:p xmlns:wp14="http://schemas.microsoft.com/office/word/2010/wordml" w14:paraId="5B6ED53E" wp14:textId="77777777">
      <w:pPr>
        <w:spacing w:after="240" w:line="276" w:lineRule="auto"/>
        <w:jc w:val="left"/>
      </w:pPr>
      <w:r>
        <w:rPr>
          <w:rFonts w:ascii="Aptos" w:hAnsi="Aptos"/>
          <w:color w:val="000000"/>
          <w:sz w:val="24"/>
        </w:rPr>
        <w:t>5. Create a table showing the first 5 rows of both the original df_store data and the standardized version side by side. Describe how the values have changed.</w:t>
      </w:r>
    </w:p>
    <w:p xmlns:wp14="http://schemas.microsoft.com/office/word/2010/wordml" w14:paraId="3C7B8B64" wp14:textId="77777777">
      <w:pPr>
        <w:spacing w:after="240" w:line="276" w:lineRule="auto"/>
        <w:jc w:val="left"/>
      </w:pPr>
      <w:r>
        <w:rPr>
          <w:rFonts w:ascii="Aptos" w:hAnsi="Aptos"/>
          <w:color w:val="000000"/>
          <w:sz w:val="24"/>
        </w:rPr>
        <w:t xml:space="preserve"> </w:t>
      </w:r>
    </w:p>
    <w:p xmlns:wp14="http://schemas.microsoft.com/office/word/2010/wordml" w14:paraId="11596254" wp14:textId="77777777">
      <w:pPr>
        <w:spacing w:after="240" w:line="276" w:lineRule="auto"/>
        <w:jc w:val="left"/>
      </w:pPr>
      <w:r>
        <w:rPr>
          <w:rFonts w:ascii="Aptos" w:hAnsi="Aptos"/>
          <w:color w:val="000000"/>
          <w:sz w:val="24"/>
        </w:rPr>
        <w:t xml:space="preserve"> </w:t>
      </w:r>
    </w:p>
    <w:p xmlns:wp14="http://schemas.microsoft.com/office/word/2010/wordml" w14:paraId="06ED1C03" wp14:textId="77777777">
      <w:pPr>
        <w:spacing w:after="240" w:line="276" w:lineRule="auto"/>
        <w:jc w:val="left"/>
      </w:pPr>
      <w:r>
        <w:rPr>
          <w:rFonts w:ascii="Aptos" w:hAnsi="Aptos"/>
          <w:color w:val="000000"/>
          <w:sz w:val="24"/>
        </w:rPr>
        <w:t xml:space="preserve"> </w:t>
      </w:r>
    </w:p>
    <w:p xmlns:wp14="http://schemas.microsoft.com/office/word/2010/wordml" w14:paraId="707D7BCF" wp14:textId="77777777">
      <w:pPr>
        <w:spacing w:after="240" w:line="276" w:lineRule="auto"/>
        <w:jc w:val="left"/>
      </w:pPr>
      <w:r>
        <w:rPr>
          <w:rFonts w:ascii="Aptos" w:hAnsi="Aptos"/>
          <w:color w:val="000000"/>
          <w:sz w:val="24"/>
        </w:rPr>
        <w:t xml:space="preserve"> </w:t>
      </w:r>
    </w:p>
    <w:p xmlns:wp14="http://schemas.microsoft.com/office/word/2010/wordml" w14:paraId="2A47D515" wp14:textId="77777777">
      <w:pPr>
        <w:spacing w:after="240" w:line="276" w:lineRule="auto"/>
        <w:jc w:val="left"/>
      </w:pPr>
      <w:r>
        <w:rPr>
          <w:rFonts w:ascii="Aptos" w:hAnsi="Aptos"/>
          <w:color w:val="000000"/>
          <w:sz w:val="24"/>
        </w:rPr>
        <w:t xml:space="preserve"> </w:t>
      </w:r>
    </w:p>
    <w:p xmlns:wp14="http://schemas.microsoft.com/office/word/2010/wordml" w14:paraId="15E48944" wp14:textId="77777777">
      <w:pPr>
        <w:spacing w:after="240" w:line="276" w:lineRule="auto"/>
        <w:jc w:val="left"/>
      </w:pPr>
      <w:r>
        <w:rPr>
          <w:rFonts w:ascii="Aptos" w:hAnsi="Aptos"/>
          <w:color w:val="000000"/>
          <w:sz w:val="24"/>
        </w:rPr>
        <w:t xml:space="preserve"> </w:t>
      </w:r>
    </w:p>
    <w:p xmlns:wp14="http://schemas.microsoft.com/office/word/2010/wordml" w14:paraId="0A4E68ED" wp14:textId="77777777">
      <w:pPr>
        <w:spacing w:after="240" w:line="276" w:lineRule="auto"/>
        <w:jc w:val="left"/>
      </w:pPr>
      <w:r>
        <w:rPr>
          <w:rFonts w:ascii="Aptos" w:hAnsi="Aptos"/>
          <w:color w:val="000000"/>
          <w:sz w:val="24"/>
        </w:rPr>
        <w:t xml:space="preserve"> </w:t>
      </w:r>
    </w:p>
    <w:p xmlns:wp14="http://schemas.microsoft.com/office/word/2010/wordml" w14:paraId="30E85FE0" wp14:textId="77777777">
      <w:pPr>
        <w:spacing w:after="240" w:line="276" w:lineRule="auto"/>
        <w:jc w:val="left"/>
      </w:pPr>
      <w:r>
        <w:rPr>
          <w:rFonts w:ascii="Aptos" w:hAnsi="Aptos"/>
          <w:color w:val="000000"/>
          <w:sz w:val="24"/>
        </w:rPr>
        <w:t xml:space="preserve"> </w:t>
      </w:r>
    </w:p>
    <w:p xmlns:wp14="http://schemas.microsoft.com/office/word/2010/wordml" w14:paraId="2080AEB9" wp14:textId="77777777">
      <w:pPr>
        <w:spacing w:after="240" w:line="276" w:lineRule="auto"/>
        <w:jc w:val="left"/>
      </w:pPr>
      <w:r>
        <w:rPr>
          <w:rFonts w:ascii="Aptos" w:hAnsi="Aptos"/>
          <w:color w:val="000000"/>
          <w:sz w:val="24"/>
        </w:rPr>
        <w:t xml:space="preserve"> </w:t>
      </w:r>
    </w:p>
    <w:p xmlns:wp14="http://schemas.microsoft.com/office/word/2010/wordml" w14:paraId="29AC5F55" wp14:textId="77777777">
      <w:pPr>
        <w:spacing w:after="240" w:line="276" w:lineRule="auto"/>
        <w:jc w:val="left"/>
      </w:pPr>
      <w:r>
        <w:rPr>
          <w:rFonts w:ascii="Aptos" w:hAnsi="Aptos"/>
          <w:color w:val="000000"/>
          <w:sz w:val="24"/>
        </w:rPr>
        <w:t xml:space="preserve"> </w:t>
      </w:r>
    </w:p>
    <w:p xmlns:wp14="http://schemas.microsoft.com/office/word/2010/wordml" w14:paraId="4A2859AB" wp14:textId="77777777">
      <w:pPr>
        <w:spacing w:after="240" w:line="276" w:lineRule="auto"/>
        <w:jc w:val="left"/>
      </w:pPr>
      <w:r>
        <w:rPr>
          <w:rFonts w:ascii="Aptos" w:hAnsi="Aptos"/>
          <w:color w:val="000000"/>
          <w:sz w:val="24"/>
        </w:rPr>
        <w:t xml:space="preserve"> </w:t>
      </w:r>
    </w:p>
    <w:p xmlns:wp14="http://schemas.microsoft.com/office/word/2010/wordml" w14:paraId="1ECA394A" wp14:textId="77777777">
      <w:pPr>
        <w:spacing w:after="240" w:line="276" w:lineRule="auto"/>
        <w:jc w:val="left"/>
      </w:pPr>
      <w:r>
        <w:rPr>
          <w:rFonts w:ascii="Aptos" w:hAnsi="Aptos"/>
          <w:color w:val="000000"/>
          <w:sz w:val="24"/>
        </w:rPr>
        <w:t xml:space="preserve"> </w:t>
      </w:r>
    </w:p>
    <w:p xmlns:wp14="http://schemas.microsoft.com/office/word/2010/wordml" w14:paraId="5F21F270" wp14:textId="77777777">
      <w:pPr>
        <w:spacing w:after="240" w:line="276" w:lineRule="auto"/>
        <w:jc w:val="left"/>
      </w:pPr>
      <w:r>
        <w:rPr>
          <w:rFonts w:ascii="Aptos" w:hAnsi="Aptos"/>
          <w:color w:val="000000"/>
          <w:sz w:val="24"/>
        </w:rPr>
        <w:t xml:space="preserve"> </w:t>
      </w:r>
    </w:p>
    <w:p xmlns:wp14="http://schemas.microsoft.com/office/word/2010/wordml" w14:paraId="7146A6A2" wp14:textId="77777777">
      <w:pPr>
        <w:spacing w:after="240" w:line="276" w:lineRule="auto"/>
        <w:jc w:val="left"/>
      </w:pPr>
      <w:r>
        <w:rPr>
          <w:rFonts w:ascii="Aptos" w:hAnsi="Aptos"/>
          <w:color w:val="000000"/>
          <w:sz w:val="24"/>
        </w:rPr>
        <w:t xml:space="preserve"> </w:t>
      </w:r>
    </w:p>
    <w:p xmlns:wp14="http://schemas.microsoft.com/office/word/2010/wordml" w14:paraId="3E226854" wp14:textId="77777777">
      <w:pPr>
        <w:spacing w:after="240" w:line="276" w:lineRule="auto"/>
        <w:jc w:val="left"/>
      </w:pPr>
      <w:r>
        <w:rPr>
          <w:rFonts w:ascii="Aptos" w:hAnsi="Aptos"/>
          <w:color w:val="000000"/>
          <w:sz w:val="24"/>
        </w:rPr>
        <w:t xml:space="preserve"> </w:t>
      </w:r>
    </w:p>
    <w:p xmlns:wp14="http://schemas.microsoft.com/office/word/2010/wordml" w14:paraId="61965C7B" wp14:textId="77777777">
      <w:pPr>
        <w:spacing w:after="240" w:line="276" w:lineRule="auto"/>
        <w:jc w:val="left"/>
      </w:pPr>
      <w:r>
        <w:rPr>
          <w:rFonts w:ascii="Aptos" w:hAnsi="Aptos"/>
          <w:color w:val="000000"/>
          <w:sz w:val="24"/>
        </w:rPr>
        <w:t xml:space="preserve"> </w:t>
      </w:r>
    </w:p>
    <w:p xmlns:wp14="http://schemas.microsoft.com/office/word/2010/wordml" w14:paraId="4467701B" wp14:textId="77777777">
      <w:pPr>
        <w:spacing w:after="240" w:line="276" w:lineRule="auto"/>
        <w:jc w:val="left"/>
      </w:pPr>
      <w:r>
        <w:rPr>
          <w:rFonts w:ascii="Aptos" w:hAnsi="Aptos"/>
          <w:color w:val="000000"/>
          <w:sz w:val="24"/>
        </w:rPr>
        <w:t xml:space="preserve"> </w:t>
      </w:r>
    </w:p>
    <w:p xmlns:wp14="http://schemas.microsoft.com/office/word/2010/wordml" w14:paraId="67EED708" wp14:textId="77777777">
      <w:pPr>
        <w:spacing w:after="360" w:line="276" w:lineRule="auto"/>
        <w:jc w:val="left"/>
      </w:pPr>
      <w:r>
        <w:rPr>
          <w:rFonts w:ascii="Aptos" w:hAnsi="Aptos"/>
          <w:b/>
          <w:color w:val="000000"/>
          <w:sz w:val="24"/>
        </w:rPr>
        <w:t>6. Explain in your own words why it is important to standardize variables before applying PCA. Describe what could go wrong if PCA is applied to unstandardized data.</w:t>
      </w:r>
    </w:p>
    <w:p xmlns:wp14="http://schemas.microsoft.com/office/word/2010/wordml" w14:paraId="3656B9AB" wp14:textId="77777777">
      <w:pPr>
        <w:spacing w:after="240" w:line="276" w:lineRule="auto"/>
        <w:jc w:val="left"/>
      </w:pPr>
      <w:r>
        <w:rPr>
          <w:rFonts w:ascii="Aptos" w:hAnsi="Aptos"/>
          <w:color w:val="000000"/>
          <w:sz w:val="24"/>
        </w:rPr>
      </w:r>
    </w:p>
    <w:p xmlns:wp14="http://schemas.microsoft.com/office/word/2010/wordml" w14:paraId="45FB0818" wp14:textId="77777777">
      <w:pPr>
        <w:spacing w:after="240" w:line="276" w:lineRule="auto"/>
        <w:jc w:val="left"/>
      </w:pPr>
      <w:r>
        <w:rPr>
          <w:rFonts w:ascii="Aptos" w:hAnsi="Aptos"/>
          <w:color w:val="000000"/>
          <w:sz w:val="24"/>
        </w:rPr>
      </w:r>
    </w:p>
    <w:p xmlns:wp14="http://schemas.microsoft.com/office/word/2010/wordml" w14:paraId="049F31CB" wp14:textId="77777777">
      <w:pPr>
        <w:spacing w:after="240" w:line="276" w:lineRule="auto"/>
        <w:jc w:val="left"/>
      </w:pPr>
      <w:r>
        <w:rPr>
          <w:rFonts w:ascii="Aptos" w:hAnsi="Aptos"/>
          <w:color w:val="000000"/>
          <w:sz w:val="24"/>
        </w:rPr>
      </w:r>
    </w:p>
    <w:p xmlns:wp14="http://schemas.microsoft.com/office/word/2010/wordml" w14:paraId="53128261" wp14:textId="77777777">
      <w:pPr>
        <w:spacing w:after="240" w:line="276" w:lineRule="auto"/>
        <w:jc w:val="left"/>
      </w:pPr>
      <w:r>
        <w:rPr>
          <w:rFonts w:ascii="Aptos" w:hAnsi="Aptos"/>
          <w:color w:val="000000"/>
          <w:sz w:val="24"/>
        </w:rPr>
      </w:r>
    </w:p>
    <w:p xmlns:wp14="http://schemas.microsoft.com/office/word/2010/wordml" w14:paraId="62486C05" wp14:textId="77777777">
      <w:pPr>
        <w:spacing w:after="240" w:line="276" w:lineRule="auto"/>
        <w:jc w:val="left"/>
      </w:pPr>
      <w:r>
        <w:rPr>
          <w:rFonts w:ascii="Aptos" w:hAnsi="Aptos"/>
          <w:color w:val="000000"/>
          <w:sz w:val="24"/>
        </w:rPr>
      </w:r>
    </w:p>
    <w:p xmlns:wp14="http://schemas.microsoft.com/office/word/2010/wordml" w14:paraId="4101652C" wp14:textId="77777777">
      <w:pPr>
        <w:spacing w:after="240" w:line="276" w:lineRule="auto"/>
        <w:jc w:val="left"/>
      </w:pPr>
      <w:r>
        <w:rPr>
          <w:rFonts w:ascii="Aptos" w:hAnsi="Aptos"/>
          <w:color w:val="000000"/>
          <w:sz w:val="24"/>
        </w:rPr>
      </w:r>
    </w:p>
    <w:p xmlns:wp14="http://schemas.microsoft.com/office/word/2010/wordml" w14:paraId="4B99056E" wp14:textId="77777777">
      <w:pPr>
        <w:spacing w:after="240" w:line="276" w:lineRule="auto"/>
        <w:jc w:val="left"/>
      </w:pPr>
      <w:r>
        <w:rPr>
          <w:rFonts w:ascii="Aptos" w:hAnsi="Aptos"/>
          <w:color w:val="000000"/>
          <w:sz w:val="24"/>
        </w:rPr>
      </w:r>
    </w:p>
    <w:p xmlns:wp14="http://schemas.microsoft.com/office/word/2010/wordml" w14:paraId="1299C43A" wp14:textId="77777777">
      <w:pPr>
        <w:spacing w:after="240" w:line="276" w:lineRule="auto"/>
        <w:jc w:val="left"/>
      </w:pPr>
      <w:r>
        <w:rPr>
          <w:rFonts w:ascii="Aptos" w:hAnsi="Aptos"/>
          <w:color w:val="000000"/>
          <w:sz w:val="24"/>
        </w:rPr>
      </w:r>
    </w:p>
    <w:p xmlns:wp14="http://schemas.microsoft.com/office/word/2010/wordml" w14:paraId="4DDBEF00" wp14:textId="77777777">
      <w:pPr>
        <w:spacing w:after="240" w:line="276" w:lineRule="auto"/>
        <w:jc w:val="left"/>
      </w:pPr>
      <w:r>
        <w:rPr>
          <w:rFonts w:ascii="Aptos" w:hAnsi="Aptos"/>
          <w:color w:val="000000"/>
          <w:sz w:val="24"/>
        </w:rPr>
      </w:r>
    </w:p>
    <w:p xmlns:wp14="http://schemas.microsoft.com/office/word/2010/wordml" w14:paraId="3461D779" wp14:textId="77777777">
      <w:pPr>
        <w:spacing w:after="240" w:line="276" w:lineRule="auto"/>
        <w:jc w:val="left"/>
      </w:pPr>
      <w:r>
        <w:rPr>
          <w:rFonts w:ascii="Aptos" w:hAnsi="Aptos"/>
          <w:color w:val="000000"/>
          <w:sz w:val="24"/>
        </w:rPr>
      </w:r>
    </w:p>
    <w:p xmlns:wp14="http://schemas.microsoft.com/office/word/2010/wordml" w14:paraId="3CF2D8B6" wp14:textId="77777777">
      <w:pPr>
        <w:spacing w:after="240" w:line="276" w:lineRule="auto"/>
        <w:jc w:val="left"/>
      </w:pPr>
      <w:r>
        <w:rPr>
          <w:rFonts w:ascii="Aptos" w:hAnsi="Aptos"/>
          <w:color w:val="000000"/>
          <w:sz w:val="24"/>
        </w:rPr>
      </w:r>
    </w:p>
    <w:p xmlns:wp14="http://schemas.microsoft.com/office/word/2010/wordml" w14:paraId="0FB78278" wp14:textId="77777777">
      <w:pPr>
        <w:spacing w:after="240" w:line="276" w:lineRule="auto"/>
        <w:jc w:val="left"/>
      </w:pPr>
      <w:r>
        <w:rPr>
          <w:rFonts w:ascii="Aptos" w:hAnsi="Aptos"/>
          <w:color w:val="000000"/>
          <w:sz w:val="24"/>
        </w:rPr>
      </w:r>
    </w:p>
    <w:p xmlns:wp14="http://schemas.microsoft.com/office/word/2010/wordml" w14:paraId="1FC39945" wp14:textId="77777777">
      <w:pPr>
        <w:spacing w:after="240" w:line="276" w:lineRule="auto"/>
        <w:jc w:val="left"/>
      </w:pPr>
      <w:r>
        <w:rPr>
          <w:rFonts w:ascii="Aptos" w:hAnsi="Aptos"/>
          <w:color w:val="000000"/>
          <w:sz w:val="24"/>
        </w:rPr>
      </w:r>
    </w:p>
    <w:p xmlns:wp14="http://schemas.microsoft.com/office/word/2010/wordml" w14:paraId="0562CB0E" wp14:textId="77777777">
      <w:pPr>
        <w:spacing w:after="240" w:line="276" w:lineRule="auto"/>
        <w:jc w:val="left"/>
      </w:pPr>
      <w:r>
        <w:rPr>
          <w:rFonts w:ascii="Aptos" w:hAnsi="Aptos"/>
          <w:color w:val="000000"/>
          <w:sz w:val="24"/>
        </w:rPr>
      </w:r>
    </w:p>
    <w:p xmlns:wp14="http://schemas.microsoft.com/office/word/2010/wordml" w14:paraId="34CE0A41" wp14:textId="77777777">
      <w:pPr>
        <w:spacing w:after="240" w:line="276" w:lineRule="auto"/>
        <w:jc w:val="left"/>
      </w:pPr>
      <w:r>
        <w:rPr>
          <w:rFonts w:ascii="Aptos" w:hAnsi="Aptos"/>
          <w:color w:val="000000"/>
          <w:sz w:val="24"/>
        </w:rPr>
      </w:r>
    </w:p>
    <w:p xmlns:wp14="http://schemas.microsoft.com/office/word/2010/wordml" w14:paraId="1BE6EE4B" wp14:textId="77777777">
      <w:pPr>
        <w:spacing w:after="120" w:line="276" w:lineRule="auto"/>
        <w:jc w:val="left"/>
      </w:pPr>
      <w:r>
        <w:rPr>
          <w:rFonts w:ascii="Aptos" w:hAnsi="Aptos"/>
          <w:color w:val="000000"/>
          <w:sz w:val="24"/>
        </w:rPr>
        <w:t>7. Standardize all columns in the df_fitness dataset using StandardScaler.</w:t>
      </w:r>
    </w:p>
    <w:p xmlns:wp14="http://schemas.microsoft.com/office/word/2010/wordml" w14:paraId="762EAA38" wp14:textId="77777777">
      <w:pPr>
        <w:spacing w:after="240" w:line="276" w:lineRule="auto"/>
      </w:pPr>
      <w:r>
        <w:rPr>
          <w:rFonts w:ascii="Aptos" w:hAnsi="Aptos"/>
          <w:color w:val="000000"/>
          <w:sz w:val="24"/>
        </w:rPr>
        <w:t xml:space="preserve"> </w:t>
      </w:r>
    </w:p>
    <w:p xmlns:wp14="http://schemas.microsoft.com/office/word/2010/wordml" w14:paraId="16E66445" wp14:textId="77777777">
      <w:pPr>
        <w:spacing w:after="240" w:line="276" w:lineRule="auto"/>
      </w:pPr>
      <w:r>
        <w:rPr>
          <w:rFonts w:ascii="Aptos" w:hAnsi="Aptos"/>
          <w:color w:val="000000"/>
          <w:sz w:val="24"/>
        </w:rPr>
        <w:t xml:space="preserve"> </w:t>
      </w:r>
    </w:p>
    <w:p xmlns:wp14="http://schemas.microsoft.com/office/word/2010/wordml" w14:paraId="7DE13593" wp14:textId="77777777">
      <w:pPr>
        <w:spacing w:after="240" w:line="276" w:lineRule="auto"/>
      </w:pPr>
      <w:r>
        <w:rPr>
          <w:rFonts w:ascii="Aptos" w:hAnsi="Aptos"/>
          <w:color w:val="000000"/>
          <w:sz w:val="24"/>
        </w:rPr>
        <w:t xml:space="preserve"> </w:t>
      </w:r>
    </w:p>
    <w:p xmlns:wp14="http://schemas.microsoft.com/office/word/2010/wordml" w14:paraId="6EBA70B7" wp14:textId="77777777">
      <w:pPr>
        <w:spacing w:after="240" w:line="276" w:lineRule="auto"/>
      </w:pPr>
      <w:r>
        <w:rPr>
          <w:rFonts w:ascii="Aptos" w:hAnsi="Aptos"/>
          <w:color w:val="000000"/>
          <w:sz w:val="24"/>
        </w:rPr>
        <w:t xml:space="preserve"> </w:t>
      </w:r>
    </w:p>
    <w:p xmlns:wp14="http://schemas.microsoft.com/office/word/2010/wordml" w14:paraId="3F2CD050" wp14:textId="77777777">
      <w:pPr>
        <w:spacing w:after="240" w:line="276" w:lineRule="auto"/>
      </w:pPr>
      <w:r>
        <w:rPr>
          <w:rFonts w:ascii="Aptos" w:hAnsi="Aptos"/>
          <w:color w:val="000000"/>
          <w:sz w:val="24"/>
        </w:rPr>
        <w:t xml:space="preserve"> </w:t>
      </w:r>
    </w:p>
    <w:p xmlns:wp14="http://schemas.microsoft.com/office/word/2010/wordml" w14:paraId="72121151" wp14:textId="77777777">
      <w:pPr>
        <w:spacing w:after="240" w:line="276" w:lineRule="auto"/>
      </w:pPr>
      <w:r>
        <w:rPr>
          <w:rFonts w:ascii="Aptos" w:hAnsi="Aptos"/>
          <w:color w:val="000000"/>
          <w:sz w:val="24"/>
        </w:rPr>
        <w:t xml:space="preserve"> </w:t>
      </w:r>
    </w:p>
    <w:p xmlns:wp14="http://schemas.microsoft.com/office/word/2010/wordml" w14:paraId="32D65AFA" wp14:textId="77777777">
      <w:pPr>
        <w:spacing w:after="240" w:line="276" w:lineRule="auto"/>
      </w:pPr>
      <w:r>
        <w:rPr>
          <w:rFonts w:ascii="Aptos" w:hAnsi="Aptos"/>
          <w:color w:val="000000"/>
          <w:sz w:val="24"/>
        </w:rPr>
        <w:t xml:space="preserve"> </w:t>
      </w:r>
    </w:p>
    <w:p xmlns:wp14="http://schemas.microsoft.com/office/word/2010/wordml" w14:paraId="09845CEA" wp14:textId="77777777">
      <w:pPr>
        <w:spacing w:after="240" w:line="276" w:lineRule="auto"/>
      </w:pPr>
      <w:r>
        <w:rPr>
          <w:rFonts w:ascii="Aptos" w:hAnsi="Aptos"/>
          <w:color w:val="000000"/>
          <w:sz w:val="24"/>
        </w:rPr>
        <w:t xml:space="preserve"> </w:t>
      </w:r>
    </w:p>
    <w:p xmlns:wp14="http://schemas.microsoft.com/office/word/2010/wordml" w14:paraId="3AA4ADE7" wp14:textId="77777777">
      <w:pPr>
        <w:spacing w:after="240" w:line="276" w:lineRule="auto"/>
      </w:pPr>
      <w:r>
        <w:rPr>
          <w:rFonts w:ascii="Aptos" w:hAnsi="Aptos"/>
          <w:color w:val="000000"/>
          <w:sz w:val="24"/>
        </w:rPr>
        <w:t xml:space="preserve"> </w:t>
      </w:r>
    </w:p>
    <w:p xmlns:wp14="http://schemas.microsoft.com/office/word/2010/wordml" w14:paraId="77ABD302" wp14:textId="77777777">
      <w:pPr>
        <w:spacing w:after="240" w:line="276" w:lineRule="auto"/>
      </w:pPr>
      <w:r>
        <w:rPr>
          <w:rFonts w:ascii="Aptos" w:hAnsi="Aptos"/>
          <w:color w:val="000000"/>
          <w:sz w:val="24"/>
        </w:rPr>
        <w:t xml:space="preserve"> </w:t>
      </w:r>
    </w:p>
    <w:p xmlns:wp14="http://schemas.microsoft.com/office/word/2010/wordml" w14:paraId="0C9381D1" wp14:textId="77777777">
      <w:pPr>
        <w:spacing w:after="240" w:line="276" w:lineRule="auto"/>
      </w:pPr>
      <w:r>
        <w:rPr>
          <w:rFonts w:ascii="Aptos" w:hAnsi="Aptos"/>
          <w:color w:val="000000"/>
          <w:sz w:val="24"/>
        </w:rPr>
        <w:t xml:space="preserve"> </w:t>
      </w:r>
    </w:p>
    <w:p xmlns:wp14="http://schemas.microsoft.com/office/word/2010/wordml" w14:paraId="5DD46645" wp14:textId="77777777">
      <w:pPr>
        <w:spacing w:after="240" w:line="276" w:lineRule="auto"/>
      </w:pPr>
      <w:r>
        <w:rPr>
          <w:rFonts w:ascii="Aptos" w:hAnsi="Aptos"/>
          <w:color w:val="000000"/>
          <w:sz w:val="24"/>
        </w:rPr>
        <w:t xml:space="preserve"> </w:t>
      </w:r>
    </w:p>
    <w:p xmlns:wp14="http://schemas.microsoft.com/office/word/2010/wordml" w14:paraId="52B8BC27" wp14:textId="77777777">
      <w:pPr>
        <w:spacing w:after="360" w:line="276" w:lineRule="auto"/>
        <w:jc w:val="left"/>
      </w:pPr>
      <w:r>
        <w:rPr>
          <w:rFonts w:ascii="Aptos" w:hAnsi="Aptos"/>
          <w:b/>
          <w:color w:val="000000"/>
          <w:sz w:val="24"/>
        </w:rPr>
        <w:t>8. Perform PCA on the standardized df_fitness data. How many principal components are created?</w:t>
      </w:r>
    </w:p>
    <w:p xmlns:wp14="http://schemas.microsoft.com/office/word/2010/wordml" w14:paraId="66978A9C" wp14:textId="77777777">
      <w:pPr>
        <w:spacing w:after="240" w:line="276" w:lineRule="auto"/>
        <w:jc w:val="left"/>
      </w:pPr>
      <w:r>
        <w:rPr>
          <w:rFonts w:ascii="Aptos" w:hAnsi="Aptos"/>
          <w:color w:val="000000"/>
          <w:sz w:val="24"/>
        </w:rPr>
        <w:t xml:space="preserve"> </w:t>
      </w:r>
    </w:p>
    <w:p xmlns:wp14="http://schemas.microsoft.com/office/word/2010/wordml" w14:paraId="6F8FFF11" wp14:textId="77777777">
      <w:pPr>
        <w:spacing w:after="240" w:line="276" w:lineRule="auto"/>
        <w:jc w:val="left"/>
      </w:pPr>
      <w:r>
        <w:rPr>
          <w:rFonts w:ascii="Aptos" w:hAnsi="Aptos"/>
          <w:color w:val="000000"/>
          <w:sz w:val="24"/>
        </w:rPr>
        <w:t xml:space="preserve"> </w:t>
      </w:r>
    </w:p>
    <w:p xmlns:wp14="http://schemas.microsoft.com/office/word/2010/wordml" w14:paraId="336B16C7" wp14:textId="77777777">
      <w:pPr>
        <w:spacing w:after="240" w:line="276" w:lineRule="auto"/>
        <w:jc w:val="left"/>
      </w:pPr>
      <w:r>
        <w:rPr>
          <w:rFonts w:ascii="Aptos" w:hAnsi="Aptos"/>
          <w:color w:val="000000"/>
          <w:sz w:val="24"/>
        </w:rPr>
        <w:t xml:space="preserve"> </w:t>
      </w:r>
    </w:p>
    <w:p xmlns:wp14="http://schemas.microsoft.com/office/word/2010/wordml" w14:paraId="597B45D8" wp14:textId="77777777">
      <w:pPr>
        <w:spacing w:after="240" w:line="276" w:lineRule="auto"/>
        <w:jc w:val="left"/>
      </w:pPr>
      <w:r>
        <w:rPr>
          <w:rFonts w:ascii="Aptos" w:hAnsi="Aptos"/>
          <w:color w:val="000000"/>
          <w:sz w:val="24"/>
        </w:rPr>
        <w:t xml:space="preserve"> </w:t>
      </w:r>
    </w:p>
    <w:p xmlns:wp14="http://schemas.microsoft.com/office/word/2010/wordml" w14:paraId="582CCBB7" wp14:textId="77777777">
      <w:pPr>
        <w:spacing w:after="240" w:line="276" w:lineRule="auto"/>
        <w:jc w:val="left"/>
      </w:pPr>
      <w:r>
        <w:rPr>
          <w:rFonts w:ascii="Aptos" w:hAnsi="Aptos"/>
          <w:color w:val="000000"/>
          <w:sz w:val="24"/>
        </w:rPr>
        <w:t xml:space="preserve"> </w:t>
      </w:r>
    </w:p>
    <w:p xmlns:wp14="http://schemas.microsoft.com/office/word/2010/wordml" w14:paraId="7737F961" wp14:textId="77777777">
      <w:pPr>
        <w:spacing w:after="240" w:line="276" w:lineRule="auto"/>
        <w:jc w:val="left"/>
      </w:pPr>
      <w:r>
        <w:rPr>
          <w:rFonts w:ascii="Aptos" w:hAnsi="Aptos"/>
          <w:color w:val="000000"/>
          <w:sz w:val="24"/>
        </w:rPr>
        <w:t xml:space="preserve"> </w:t>
      </w:r>
    </w:p>
    <w:p xmlns:wp14="http://schemas.microsoft.com/office/word/2010/wordml" w14:paraId="339FCE4D" wp14:textId="77777777">
      <w:pPr>
        <w:spacing w:after="240" w:line="276" w:lineRule="auto"/>
        <w:jc w:val="left"/>
      </w:pPr>
      <w:r>
        <w:rPr>
          <w:rFonts w:ascii="Aptos" w:hAnsi="Aptos"/>
          <w:color w:val="000000"/>
          <w:sz w:val="24"/>
        </w:rPr>
        <w:t xml:space="preserve"> </w:t>
      </w:r>
    </w:p>
    <w:p xmlns:wp14="http://schemas.microsoft.com/office/word/2010/wordml" w14:paraId="56156A73" wp14:textId="77777777">
      <w:pPr>
        <w:spacing w:after="240" w:line="276" w:lineRule="auto"/>
        <w:jc w:val="left"/>
      </w:pPr>
      <w:r>
        <w:rPr>
          <w:rFonts w:ascii="Aptos" w:hAnsi="Aptos"/>
          <w:color w:val="000000"/>
          <w:sz w:val="24"/>
        </w:rPr>
        <w:t xml:space="preserve"> </w:t>
      </w:r>
    </w:p>
    <w:p xmlns:wp14="http://schemas.microsoft.com/office/word/2010/wordml" w14:paraId="714FDA4A" wp14:textId="77777777">
      <w:pPr>
        <w:spacing w:after="240" w:line="276" w:lineRule="auto"/>
        <w:jc w:val="left"/>
      </w:pPr>
      <w:r>
        <w:rPr>
          <w:rFonts w:ascii="Aptos" w:hAnsi="Aptos"/>
          <w:color w:val="000000"/>
          <w:sz w:val="24"/>
        </w:rPr>
        <w:t xml:space="preserve"> </w:t>
      </w:r>
    </w:p>
    <w:p xmlns:wp14="http://schemas.microsoft.com/office/word/2010/wordml" w14:paraId="7B0679C1" wp14:textId="77777777">
      <w:pPr>
        <w:spacing w:after="240" w:line="276" w:lineRule="auto"/>
        <w:jc w:val="left"/>
      </w:pPr>
      <w:r>
        <w:rPr>
          <w:rFonts w:ascii="Aptos" w:hAnsi="Aptos"/>
          <w:color w:val="000000"/>
          <w:sz w:val="24"/>
        </w:rPr>
        <w:t xml:space="preserve"> </w:t>
      </w:r>
    </w:p>
    <w:p xmlns:wp14="http://schemas.microsoft.com/office/word/2010/wordml" w14:paraId="637C29F4" wp14:textId="77777777">
      <w:pPr>
        <w:spacing w:after="240" w:line="276" w:lineRule="auto"/>
        <w:jc w:val="left"/>
      </w:pPr>
      <w:r>
        <w:rPr>
          <w:rFonts w:ascii="Aptos" w:hAnsi="Aptos"/>
          <w:color w:val="000000"/>
          <w:sz w:val="24"/>
        </w:rPr>
        <w:t xml:space="preserve"> </w:t>
      </w:r>
    </w:p>
    <w:p xmlns:wp14="http://schemas.microsoft.com/office/word/2010/wordml" w14:paraId="56600F18" wp14:textId="77777777">
      <w:pPr>
        <w:spacing w:after="240" w:line="276" w:lineRule="auto"/>
        <w:jc w:val="left"/>
      </w:pPr>
      <w:r>
        <w:rPr>
          <w:rFonts w:ascii="Aptos" w:hAnsi="Aptos"/>
          <w:color w:val="000000"/>
          <w:sz w:val="24"/>
        </w:rPr>
        <w:t>9. Create a table showing, for each principal component, the component number, individual explained variance, cumulative explained variance, percentage of variance explained, and cumulative percentage of variance explained.</w:t>
      </w:r>
    </w:p>
    <w:p xmlns:wp14="http://schemas.microsoft.com/office/word/2010/wordml" w14:paraId="62EBF3C5" wp14:textId="77777777">
      <w:pPr>
        <w:spacing w:after="240" w:line="276" w:lineRule="auto"/>
        <w:jc w:val="left"/>
      </w:pPr>
      <w:r>
        <w:rPr>
          <w:rFonts w:ascii="Aptos" w:hAnsi="Aptos"/>
          <w:color w:val="000000"/>
          <w:sz w:val="24"/>
        </w:rPr>
      </w:r>
    </w:p>
    <w:p xmlns:wp14="http://schemas.microsoft.com/office/word/2010/wordml" w14:paraId="6D98A12B" wp14:textId="77777777">
      <w:pPr>
        <w:spacing w:after="240" w:line="276" w:lineRule="auto"/>
        <w:jc w:val="left"/>
      </w:pPr>
      <w:r>
        <w:rPr>
          <w:rFonts w:ascii="Aptos" w:hAnsi="Aptos"/>
          <w:color w:val="000000"/>
          <w:sz w:val="24"/>
        </w:rPr>
      </w:r>
    </w:p>
    <w:p xmlns:wp14="http://schemas.microsoft.com/office/word/2010/wordml" w14:paraId="2946DB82" wp14:textId="77777777">
      <w:pPr>
        <w:spacing w:after="240" w:line="276" w:lineRule="auto"/>
        <w:jc w:val="left"/>
      </w:pPr>
      <w:r>
        <w:rPr>
          <w:rFonts w:ascii="Aptos" w:hAnsi="Aptos"/>
          <w:color w:val="000000"/>
          <w:sz w:val="24"/>
        </w:rPr>
      </w:r>
    </w:p>
    <w:p xmlns:wp14="http://schemas.microsoft.com/office/word/2010/wordml" w14:paraId="5997CC1D" wp14:textId="77777777">
      <w:pPr>
        <w:spacing w:after="240" w:line="276" w:lineRule="auto"/>
        <w:jc w:val="left"/>
      </w:pPr>
      <w:r>
        <w:rPr>
          <w:rFonts w:ascii="Aptos" w:hAnsi="Aptos"/>
          <w:color w:val="000000"/>
          <w:sz w:val="24"/>
        </w:rPr>
      </w:r>
    </w:p>
    <w:p xmlns:wp14="http://schemas.microsoft.com/office/word/2010/wordml" w14:paraId="110FFD37" wp14:textId="77777777">
      <w:pPr>
        <w:spacing w:after="240" w:line="276" w:lineRule="auto"/>
        <w:jc w:val="left"/>
      </w:pPr>
      <w:r>
        <w:rPr>
          <w:rFonts w:ascii="Aptos" w:hAnsi="Aptos"/>
          <w:color w:val="000000"/>
          <w:sz w:val="24"/>
        </w:rPr>
      </w:r>
    </w:p>
    <w:p xmlns:wp14="http://schemas.microsoft.com/office/word/2010/wordml" w14:paraId="6B699379" wp14:textId="77777777">
      <w:pPr>
        <w:spacing w:after="240" w:line="276" w:lineRule="auto"/>
        <w:jc w:val="left"/>
      </w:pPr>
      <w:r>
        <w:rPr>
          <w:rFonts w:ascii="Aptos" w:hAnsi="Aptos"/>
          <w:color w:val="000000"/>
          <w:sz w:val="24"/>
        </w:rPr>
      </w:r>
    </w:p>
    <w:p xmlns:wp14="http://schemas.microsoft.com/office/word/2010/wordml" w14:paraId="3FE9F23F" wp14:textId="77777777">
      <w:pPr>
        <w:spacing w:after="240" w:line="276" w:lineRule="auto"/>
        <w:jc w:val="left"/>
      </w:pPr>
      <w:r>
        <w:rPr>
          <w:rFonts w:ascii="Aptos" w:hAnsi="Aptos"/>
          <w:color w:val="000000"/>
          <w:sz w:val="24"/>
        </w:rPr>
      </w:r>
    </w:p>
    <w:p xmlns:wp14="http://schemas.microsoft.com/office/word/2010/wordml" w14:paraId="1F72F646" wp14:textId="77777777">
      <w:pPr>
        <w:spacing w:after="240" w:line="276" w:lineRule="auto"/>
        <w:jc w:val="left"/>
      </w:pPr>
      <w:r>
        <w:rPr>
          <w:rFonts w:ascii="Aptos" w:hAnsi="Aptos"/>
          <w:color w:val="000000"/>
          <w:sz w:val="24"/>
        </w:rPr>
      </w:r>
    </w:p>
    <w:p xmlns:wp14="http://schemas.microsoft.com/office/word/2010/wordml" w14:paraId="08CE6F91" wp14:textId="77777777">
      <w:pPr>
        <w:spacing w:after="240" w:line="276" w:lineRule="auto"/>
        <w:jc w:val="left"/>
      </w:pPr>
      <w:r>
        <w:rPr>
          <w:rFonts w:ascii="Aptos" w:hAnsi="Aptos"/>
          <w:color w:val="000000"/>
          <w:sz w:val="24"/>
        </w:rPr>
      </w:r>
    </w:p>
    <w:p xmlns:wp14="http://schemas.microsoft.com/office/word/2010/wordml" w14:paraId="61CDCEAD" wp14:textId="77777777">
      <w:pPr>
        <w:spacing w:after="240" w:line="276" w:lineRule="auto"/>
        <w:jc w:val="left"/>
      </w:pPr>
      <w:r>
        <w:rPr>
          <w:rFonts w:ascii="Aptos" w:hAnsi="Aptos"/>
          <w:color w:val="000000"/>
          <w:sz w:val="24"/>
        </w:rPr>
      </w:r>
    </w:p>
    <w:p xmlns:wp14="http://schemas.microsoft.com/office/word/2010/wordml" w14:paraId="6BB9E253" wp14:textId="77777777">
      <w:pPr>
        <w:spacing w:after="240" w:line="276" w:lineRule="auto"/>
        <w:jc w:val="left"/>
      </w:pPr>
      <w:r>
        <w:rPr>
          <w:rFonts w:ascii="Aptos" w:hAnsi="Aptos"/>
          <w:color w:val="000000"/>
          <w:sz w:val="24"/>
        </w:rPr>
      </w:r>
    </w:p>
    <w:p xmlns:wp14="http://schemas.microsoft.com/office/word/2010/wordml" w14:paraId="23DE523C" wp14:textId="77777777">
      <w:pPr>
        <w:spacing w:after="240" w:line="276" w:lineRule="auto"/>
        <w:jc w:val="left"/>
      </w:pPr>
      <w:r>
        <w:rPr>
          <w:rFonts w:ascii="Aptos" w:hAnsi="Aptos"/>
          <w:color w:val="000000"/>
          <w:sz w:val="24"/>
        </w:rPr>
      </w:r>
    </w:p>
    <w:p xmlns:wp14="http://schemas.microsoft.com/office/word/2010/wordml" w14:paraId="52E56223" wp14:textId="77777777">
      <w:pPr>
        <w:spacing w:after="240" w:line="276" w:lineRule="auto"/>
        <w:jc w:val="left"/>
      </w:pPr>
      <w:r>
        <w:rPr>
          <w:rFonts w:ascii="Aptos" w:hAnsi="Aptos"/>
          <w:color w:val="000000"/>
          <w:sz w:val="24"/>
        </w:rPr>
      </w:r>
    </w:p>
    <w:p xmlns:wp14="http://schemas.microsoft.com/office/word/2010/wordml" w14:paraId="07547A01" wp14:textId="77777777">
      <w:pPr>
        <w:spacing w:after="240" w:line="276" w:lineRule="auto"/>
        <w:jc w:val="left"/>
      </w:pPr>
      <w:r>
        <w:rPr>
          <w:rFonts w:ascii="Aptos" w:hAnsi="Aptos"/>
          <w:color w:val="000000"/>
          <w:sz w:val="24"/>
        </w:rPr>
      </w:r>
    </w:p>
    <w:p xmlns:wp14="http://schemas.microsoft.com/office/word/2010/wordml" w14:paraId="5043CB0F" wp14:textId="77777777">
      <w:pPr>
        <w:spacing w:after="240" w:line="276" w:lineRule="auto"/>
        <w:jc w:val="left"/>
      </w:pPr>
      <w:r>
        <w:rPr>
          <w:rFonts w:ascii="Aptos" w:hAnsi="Aptos"/>
          <w:color w:val="000000"/>
          <w:sz w:val="24"/>
        </w:rPr>
      </w:r>
    </w:p>
    <w:p xmlns:wp14="http://schemas.microsoft.com/office/word/2010/wordml" w14:paraId="07459315" wp14:textId="77777777">
      <w:pPr>
        <w:spacing w:after="240" w:line="276" w:lineRule="auto"/>
        <w:jc w:val="left"/>
      </w:pPr>
      <w:r>
        <w:rPr>
          <w:rFonts w:ascii="Aptos" w:hAnsi="Aptos"/>
          <w:color w:val="000000"/>
          <w:sz w:val="24"/>
        </w:rPr>
      </w:r>
    </w:p>
    <w:p xmlns:wp14="http://schemas.microsoft.com/office/word/2010/wordml" w14:paraId="6537F28F" wp14:textId="77777777">
      <w:pPr>
        <w:spacing w:after="240" w:line="276" w:lineRule="auto"/>
        <w:jc w:val="left"/>
      </w:pPr>
      <w:r>
        <w:rPr>
          <w:rFonts w:ascii="Aptos" w:hAnsi="Aptos"/>
          <w:color w:val="000000"/>
          <w:sz w:val="24"/>
        </w:rPr>
      </w:r>
    </w:p>
    <w:p xmlns:wp14="http://schemas.microsoft.com/office/word/2010/wordml" w14:paraId="6DFB9E20" wp14:textId="77777777">
      <w:pPr>
        <w:spacing w:after="240" w:line="276" w:lineRule="auto"/>
        <w:jc w:val="left"/>
      </w:pPr>
    </w:p>
    <w:p xmlns:wp14="http://schemas.microsoft.com/office/word/2010/wordml" w14:paraId="463B5C35" wp14:textId="77777777">
      <w:pPr>
        <w:spacing w:after="240" w:line="276" w:lineRule="auto"/>
        <w:jc w:val="left"/>
      </w:pPr>
      <w:r>
        <w:rPr>
          <w:rFonts w:ascii="Aptos" w:hAnsi="Aptos"/>
          <w:color w:val="000000"/>
          <w:sz w:val="24"/>
        </w:rPr>
        <w:t>10. Based on the explained variance results, determine how many principal components are needed to capture at least 80 percent of the variance and how many are needed to capture at least 90 percent.</w:t>
      </w:r>
    </w:p>
    <w:p xmlns:wp14="http://schemas.microsoft.com/office/word/2010/wordml" w14:paraId="70DF9E56" wp14:textId="77777777">
      <w:pPr>
        <w:spacing w:after="360" w:line="276" w:lineRule="auto"/>
        <w:jc w:val="left"/>
      </w:pPr>
      <w:r>
        <w:rPr>
          <w:rFonts w:ascii="Aptos" w:hAnsi="Aptos"/>
          <w:color w:val="000000"/>
          <w:sz w:val="24"/>
        </w:rPr>
      </w:r>
    </w:p>
    <w:p xmlns:wp14="http://schemas.microsoft.com/office/word/2010/wordml" w14:paraId="44E871BC" wp14:textId="77777777">
      <w:pPr>
        <w:spacing w:after="360" w:line="276" w:lineRule="auto"/>
        <w:jc w:val="left"/>
      </w:pPr>
      <w:r>
        <w:rPr>
          <w:rFonts w:ascii="Aptos" w:hAnsi="Aptos"/>
          <w:color w:val="000000"/>
          <w:sz w:val="24"/>
        </w:rPr>
      </w:r>
    </w:p>
    <w:p xmlns:wp14="http://schemas.microsoft.com/office/word/2010/wordml" w14:paraId="144A5D23" wp14:textId="77777777">
      <w:pPr>
        <w:spacing w:after="360" w:line="276" w:lineRule="auto"/>
        <w:jc w:val="left"/>
      </w:pPr>
      <w:r>
        <w:rPr>
          <w:rFonts w:ascii="Aptos" w:hAnsi="Aptos"/>
          <w:color w:val="000000"/>
          <w:sz w:val="24"/>
        </w:rPr>
      </w:r>
    </w:p>
    <w:p xmlns:wp14="http://schemas.microsoft.com/office/word/2010/wordml" w14:paraId="3AC6AD87" wp14:textId="036D1DC5">
      <w:pPr>
        <w:spacing w:after="360" w:line="276" w:lineRule="auto"/>
        <w:jc w:val="left"/>
      </w:pPr>
      <w:r w:rsidR="58BACDE5">
        <w:rPr/>
        <w:t>11. Examine the PCA loadings for df_fitness and write a short interpretation of the first two principal components in clear, business</w:t>
      </w:r>
      <w:r>
        <w:noBreakHyphen/>
      </w:r>
      <w:r w:rsidR="58BACDE5">
        <w:rPr/>
        <w:t xml:space="preserve">friendly language. </w:t>
      </w:r>
    </w:p>
    <w:p xmlns:wp14="http://schemas.microsoft.com/office/word/2010/wordml" w14:paraId="55D42E37" wp14:textId="26B13F85">
      <w:pPr>
        <w:spacing w:after="360" w:line="276" w:lineRule="auto"/>
        <w:jc w:val="left"/>
      </w:pPr>
    </w:p>
    <w:p xmlns:wp14="http://schemas.microsoft.com/office/word/2010/wordml" w14:paraId="42FB1616" wp14:textId="2FED1701">
      <w:pPr>
        <w:spacing w:after="360" w:line="276" w:lineRule="auto"/>
        <w:jc w:val="left"/>
      </w:pPr>
    </w:p>
    <w:p xmlns:wp14="http://schemas.microsoft.com/office/word/2010/wordml" w14:paraId="56FDCDD8" wp14:textId="0774AA1D">
      <w:pPr>
        <w:spacing w:after="360" w:line="276" w:lineRule="auto"/>
        <w:jc w:val="left"/>
      </w:pPr>
    </w:p>
    <w:p xmlns:wp14="http://schemas.microsoft.com/office/word/2010/wordml" w14:paraId="6625B76C" wp14:textId="519F2A54">
      <w:pPr>
        <w:spacing w:after="360" w:line="276" w:lineRule="auto"/>
        <w:jc w:val="left"/>
      </w:pPr>
    </w:p>
    <w:p xmlns:wp14="http://schemas.microsoft.com/office/word/2010/wordml" w14:paraId="738610EB" wp14:textId="19EB37CA">
      <w:pPr>
        <w:spacing w:after="360" w:line="276" w:lineRule="auto"/>
        <w:jc w:val="left"/>
      </w:pPr>
      <w:r w:rsidR="58BACDE5">
        <w:rPr/>
        <w:t>12. For the df_marketing dataset, calculate the mean and standard deviation for each variable before standardization. Explain why standardization is necessary for this dataset.</w:t>
      </w:r>
    </w:p>
    <w:p xmlns:wp14="http://schemas.microsoft.com/office/word/2010/wordml" w14:paraId="637805D2" wp14:textId="77777777">
      <w:pPr>
        <w:spacing w:after="360" w:line="276" w:lineRule="auto"/>
        <w:jc w:val="left"/>
      </w:pPr>
      <w:r>
        <w:rPr>
          <w:rFonts w:ascii="Aptos" w:hAnsi="Aptos"/>
          <w:color w:val="000000"/>
          <w:sz w:val="24"/>
        </w:rPr>
      </w:r>
    </w:p>
    <w:p xmlns:wp14="http://schemas.microsoft.com/office/word/2010/wordml" w14:paraId="463F29E8" wp14:textId="77777777">
      <w:pPr>
        <w:spacing w:after="360" w:line="276" w:lineRule="auto"/>
        <w:jc w:val="left"/>
      </w:pPr>
      <w:r>
        <w:rPr>
          <w:rFonts w:ascii="Aptos" w:hAnsi="Aptos"/>
          <w:color w:val="000000"/>
          <w:sz w:val="24"/>
        </w:rPr>
      </w:r>
    </w:p>
    <w:p xmlns:wp14="http://schemas.microsoft.com/office/word/2010/wordml" w14:paraId="3B7B4B86" wp14:textId="77777777">
      <w:pPr>
        <w:spacing w:after="360" w:line="276" w:lineRule="auto"/>
        <w:jc w:val="left"/>
      </w:pPr>
      <w:r>
        <w:rPr>
          <w:rFonts w:ascii="Aptos" w:hAnsi="Aptos"/>
          <w:color w:val="000000"/>
          <w:sz w:val="24"/>
        </w:rPr>
      </w:r>
    </w:p>
    <w:p xmlns:wp14="http://schemas.microsoft.com/office/word/2010/wordml" w14:paraId="3A0FF5F2" wp14:textId="77777777">
      <w:pPr>
        <w:spacing w:after="360" w:line="276" w:lineRule="auto"/>
        <w:jc w:val="left"/>
      </w:pPr>
      <w:r>
        <w:rPr>
          <w:rFonts w:ascii="Aptos" w:hAnsi="Aptos"/>
          <w:color w:val="000000"/>
          <w:sz w:val="24"/>
        </w:rPr>
      </w:r>
    </w:p>
    <w:p xmlns:wp14="http://schemas.microsoft.com/office/word/2010/wordml" w14:paraId="5630AD66" wp14:textId="77777777">
      <w:pPr>
        <w:spacing w:after="360" w:line="276" w:lineRule="auto"/>
        <w:jc w:val="left"/>
      </w:pPr>
      <w:r>
        <w:rPr>
          <w:rFonts w:ascii="Aptos" w:hAnsi="Aptos"/>
          <w:color w:val="000000"/>
          <w:sz w:val="24"/>
        </w:rPr>
      </w:r>
    </w:p>
    <w:p xmlns:wp14="http://schemas.microsoft.com/office/word/2010/wordml" w14:paraId="61829076" wp14:textId="77777777">
      <w:pPr>
        <w:spacing w:after="360" w:line="276" w:lineRule="auto"/>
        <w:jc w:val="left"/>
      </w:pPr>
      <w:r>
        <w:rPr>
          <w:rFonts w:ascii="Aptos" w:hAnsi="Aptos"/>
          <w:color w:val="000000"/>
          <w:sz w:val="24"/>
        </w:rPr>
      </w:r>
    </w:p>
    <w:p xmlns:wp14="http://schemas.microsoft.com/office/word/2010/wordml" w14:paraId="2BA226A1" wp14:textId="77777777">
      <w:pPr>
        <w:spacing w:after="360" w:line="276" w:lineRule="auto"/>
        <w:jc w:val="left"/>
      </w:pPr>
    </w:p>
    <w:p xmlns:wp14="http://schemas.microsoft.com/office/word/2010/wordml" w14:paraId="2F0EC2E1" wp14:textId="77777777">
      <w:pPr>
        <w:spacing w:after="240" w:line="276" w:lineRule="auto"/>
        <w:jc w:val="left"/>
      </w:pPr>
      <w:r>
        <w:rPr>
          <w:rFonts w:ascii="Aptos" w:hAnsi="Aptos"/>
          <w:color w:val="000000"/>
          <w:sz w:val="24"/>
        </w:rPr>
        <w:t xml:space="preserve"> </w:t>
      </w:r>
    </w:p>
    <w:p xmlns:wp14="http://schemas.microsoft.com/office/word/2010/wordml" w14:paraId="1B642F88" wp14:textId="77777777">
      <w:pPr>
        <w:spacing w:after="240" w:line="276" w:lineRule="auto"/>
        <w:jc w:val="left"/>
      </w:pPr>
      <w:r>
        <w:rPr>
          <w:rFonts w:ascii="Aptos" w:hAnsi="Aptos"/>
          <w:color w:val="000000"/>
          <w:sz w:val="24"/>
        </w:rPr>
        <w:t xml:space="preserve"> </w:t>
      </w:r>
    </w:p>
    <w:p xmlns:wp14="http://schemas.microsoft.com/office/word/2010/wordml" w14:paraId="35847AC3" wp14:textId="77777777">
      <w:pPr>
        <w:spacing w:after="240" w:line="276" w:lineRule="auto"/>
        <w:jc w:val="left"/>
      </w:pPr>
      <w:r>
        <w:rPr>
          <w:rFonts w:ascii="Aptos" w:hAnsi="Aptos"/>
          <w:color w:val="000000"/>
          <w:sz w:val="24"/>
        </w:rPr>
        <w:t xml:space="preserve"> </w:t>
      </w:r>
    </w:p>
    <w:p xmlns:wp14="http://schemas.microsoft.com/office/word/2010/wordml" w14:paraId="2F1B62F3" wp14:textId="77777777">
      <w:pPr>
        <w:spacing w:after="240" w:line="276" w:lineRule="auto"/>
        <w:jc w:val="left"/>
      </w:pPr>
      <w:r>
        <w:rPr>
          <w:rFonts w:ascii="Aptos" w:hAnsi="Aptos"/>
          <w:color w:val="000000"/>
          <w:sz w:val="24"/>
        </w:rPr>
        <w:t xml:space="preserve"> </w:t>
      </w:r>
    </w:p>
    <w:p xmlns:wp14="http://schemas.microsoft.com/office/word/2010/wordml" w14:paraId="26E74E7B" wp14:textId="77777777">
      <w:pPr>
        <w:spacing w:after="240" w:line="276" w:lineRule="auto"/>
        <w:jc w:val="left"/>
      </w:pPr>
      <w:r>
        <w:rPr>
          <w:rFonts w:ascii="Aptos" w:hAnsi="Aptos"/>
          <w:color w:val="000000"/>
          <w:sz w:val="24"/>
        </w:rPr>
        <w:t xml:space="preserve"> </w:t>
      </w:r>
    </w:p>
    <w:p xmlns:wp14="http://schemas.microsoft.com/office/word/2010/wordml" w14:paraId="40612A33" wp14:textId="77777777">
      <w:pPr>
        <w:spacing w:after="240" w:line="276" w:lineRule="auto"/>
        <w:jc w:val="left"/>
      </w:pPr>
      <w:r>
        <w:rPr>
          <w:rFonts w:ascii="Aptos" w:hAnsi="Aptos"/>
          <w:color w:val="000000"/>
          <w:sz w:val="24"/>
        </w:rPr>
        <w:t xml:space="preserve"> </w:t>
      </w:r>
    </w:p>
    <w:p xmlns:wp14="http://schemas.microsoft.com/office/word/2010/wordml" w14:paraId="7E728875" wp14:textId="77777777">
      <w:pPr>
        <w:spacing w:after="240" w:line="276" w:lineRule="auto"/>
        <w:jc w:val="left"/>
      </w:pPr>
      <w:r>
        <w:rPr>
          <w:rFonts w:ascii="Aptos" w:hAnsi="Aptos"/>
          <w:color w:val="000000"/>
          <w:sz w:val="24"/>
        </w:rPr>
        <w:t xml:space="preserve"> </w:t>
      </w:r>
    </w:p>
    <w:p xmlns:wp14="http://schemas.microsoft.com/office/word/2010/wordml" w14:paraId="57E04963" wp14:textId="77777777">
      <w:pPr>
        <w:spacing w:after="240" w:line="276" w:lineRule="auto"/>
        <w:jc w:val="left"/>
      </w:pPr>
      <w:r>
        <w:rPr>
          <w:rFonts w:ascii="Aptos" w:hAnsi="Aptos"/>
          <w:color w:val="000000"/>
          <w:sz w:val="24"/>
        </w:rPr>
        <w:t xml:space="preserve"> </w:t>
      </w:r>
    </w:p>
    <w:p xmlns:wp14="http://schemas.microsoft.com/office/word/2010/wordml" w14:paraId="4D23D007" wp14:textId="77777777">
      <w:pPr>
        <w:spacing w:after="240" w:line="276" w:lineRule="auto"/>
        <w:jc w:val="left"/>
      </w:pPr>
      <w:r>
        <w:rPr>
          <w:rFonts w:ascii="Aptos" w:hAnsi="Aptos"/>
          <w:color w:val="000000"/>
          <w:sz w:val="24"/>
        </w:rPr>
        <w:t xml:space="preserve"> </w:t>
      </w:r>
    </w:p>
    <w:p xmlns:wp14="http://schemas.microsoft.com/office/word/2010/wordml" w14:paraId="07256260" wp14:textId="77777777">
      <w:pPr>
        <w:spacing w:after="240" w:line="276" w:lineRule="auto"/>
        <w:jc w:val="left"/>
      </w:pPr>
      <w:r>
        <w:rPr>
          <w:rFonts w:ascii="Aptos" w:hAnsi="Aptos"/>
          <w:color w:val="000000"/>
          <w:sz w:val="24"/>
        </w:rPr>
        <w:t xml:space="preserve"> </w:t>
      </w:r>
    </w:p>
    <w:p xmlns:wp14="http://schemas.microsoft.com/office/word/2010/wordml" w14:paraId="29B840A6" wp14:textId="77777777">
      <w:pPr>
        <w:spacing w:after="240" w:line="276" w:lineRule="auto"/>
        <w:jc w:val="left"/>
      </w:pPr>
      <w:r>
        <w:rPr>
          <w:rFonts w:ascii="Aptos" w:hAnsi="Aptos"/>
          <w:color w:val="000000"/>
          <w:sz w:val="24"/>
        </w:rPr>
        <w:t xml:space="preserve"> </w:t>
      </w:r>
    </w:p>
    <w:p xmlns:wp14="http://schemas.microsoft.com/office/word/2010/wordml" w14:paraId="0DD171FB" wp14:textId="77777777">
      <w:pPr>
        <w:spacing w:after="240" w:line="276" w:lineRule="auto"/>
        <w:jc w:val="left"/>
      </w:pPr>
      <w:r>
        <w:rPr>
          <w:rFonts w:ascii="Aptos" w:hAnsi="Aptos"/>
          <w:color w:val="000000"/>
          <w:sz w:val="24"/>
        </w:rPr>
        <w:t xml:space="preserve"> </w:t>
      </w:r>
    </w:p>
    <w:p xmlns:wp14="http://schemas.microsoft.com/office/word/2010/wordml" w14:paraId="1CFE44F5" wp14:textId="77777777">
      <w:pPr>
        <w:spacing w:after="240" w:line="276" w:lineRule="auto"/>
        <w:jc w:val="left"/>
      </w:pPr>
      <w:r>
        <w:rPr>
          <w:rFonts w:ascii="Aptos" w:hAnsi="Aptos"/>
          <w:color w:val="000000"/>
          <w:sz w:val="24"/>
        </w:rPr>
        <w:t xml:space="preserve"> </w:t>
      </w:r>
    </w:p>
    <w:p xmlns:wp14="http://schemas.microsoft.com/office/word/2010/wordml" w14:paraId="19ADC6D0" wp14:textId="77777777">
      <w:pPr>
        <w:spacing w:after="240" w:line="276" w:lineRule="auto"/>
        <w:jc w:val="left"/>
      </w:pPr>
      <w:r>
        <w:rPr>
          <w:rFonts w:ascii="Aptos" w:hAnsi="Aptos"/>
          <w:color w:val="000000"/>
          <w:sz w:val="24"/>
        </w:rPr>
        <w:t xml:space="preserve"> </w:t>
      </w:r>
    </w:p>
    <w:p xmlns:wp14="http://schemas.microsoft.com/office/word/2010/wordml" w14:paraId="293CEFAE" wp14:textId="77777777">
      <w:pPr>
        <w:spacing w:after="240" w:line="276" w:lineRule="auto"/>
        <w:jc w:val="left"/>
      </w:pPr>
      <w:r>
        <w:rPr>
          <w:rFonts w:ascii="Aptos" w:hAnsi="Aptos"/>
          <w:b/>
          <w:color w:val="000000"/>
          <w:sz w:val="24"/>
        </w:rPr>
        <w:t>13.</w:t>
      </w:r>
      <w:r>
        <w:rPr>
          <w:rFonts w:ascii="Aptos" w:hAnsi="Aptos"/>
          <w:color w:val="000000"/>
          <w:sz w:val="24"/>
        </w:rPr>
        <w:t xml:space="preserve"> Perform the full PCA workflow on df_marketing by standardizing the data, applying PCA, analyzing explained variance, and examining component loadings.</w:t>
      </w:r>
    </w:p>
    <w:p xmlns:wp14="http://schemas.microsoft.com/office/word/2010/wordml" w14:paraId="6E7BEAA2" wp14:textId="77777777">
      <w:pPr>
        <w:spacing w:after="240" w:line="276" w:lineRule="auto"/>
        <w:jc w:val="left"/>
      </w:pPr>
      <w:r>
        <w:rPr>
          <w:rFonts w:ascii="Aptos" w:hAnsi="Aptos"/>
          <w:color w:val="000000"/>
          <w:sz w:val="24"/>
        </w:rPr>
        <w:t xml:space="preserve"> </w:t>
      </w:r>
    </w:p>
    <w:p xmlns:wp14="http://schemas.microsoft.com/office/word/2010/wordml" w14:paraId="63E4A9CD" wp14:textId="77777777">
      <w:pPr>
        <w:spacing w:after="240" w:line="276" w:lineRule="auto"/>
        <w:jc w:val="left"/>
      </w:pPr>
      <w:r>
        <w:rPr>
          <w:rFonts w:ascii="Aptos" w:hAnsi="Aptos"/>
          <w:color w:val="000000"/>
          <w:sz w:val="24"/>
        </w:rPr>
        <w:t xml:space="preserve"> </w:t>
      </w:r>
    </w:p>
    <w:p xmlns:wp14="http://schemas.microsoft.com/office/word/2010/wordml" w14:paraId="4F6584BE" wp14:textId="77777777">
      <w:pPr>
        <w:spacing w:after="240" w:line="276" w:lineRule="auto"/>
        <w:jc w:val="left"/>
      </w:pPr>
      <w:r>
        <w:rPr>
          <w:rFonts w:ascii="Aptos" w:hAnsi="Aptos"/>
          <w:color w:val="000000"/>
          <w:sz w:val="24"/>
        </w:rPr>
        <w:t xml:space="preserve"> </w:t>
      </w:r>
    </w:p>
    <w:p xmlns:wp14="http://schemas.microsoft.com/office/word/2010/wordml" w14:paraId="09AF38FC" wp14:textId="77777777">
      <w:pPr>
        <w:spacing w:after="240" w:line="276" w:lineRule="auto"/>
        <w:jc w:val="left"/>
      </w:pPr>
      <w:r>
        <w:rPr>
          <w:rFonts w:ascii="Aptos" w:hAnsi="Aptos"/>
          <w:color w:val="000000"/>
          <w:sz w:val="24"/>
        </w:rPr>
        <w:t xml:space="preserve"> </w:t>
      </w:r>
    </w:p>
    <w:p xmlns:wp14="http://schemas.microsoft.com/office/word/2010/wordml" w14:paraId="15AA318D" wp14:textId="77777777">
      <w:pPr>
        <w:spacing w:after="240" w:line="276" w:lineRule="auto"/>
        <w:jc w:val="left"/>
      </w:pPr>
      <w:r>
        <w:rPr>
          <w:rFonts w:ascii="Aptos" w:hAnsi="Aptos"/>
          <w:color w:val="000000"/>
          <w:sz w:val="24"/>
        </w:rPr>
        <w:t xml:space="preserve"> </w:t>
      </w:r>
    </w:p>
    <w:p xmlns:wp14="http://schemas.microsoft.com/office/word/2010/wordml" w14:paraId="01512BE8" wp14:textId="77777777">
      <w:pPr>
        <w:spacing w:after="240" w:line="276" w:lineRule="auto"/>
        <w:jc w:val="left"/>
      </w:pPr>
      <w:r>
        <w:rPr>
          <w:rFonts w:ascii="Aptos" w:hAnsi="Aptos"/>
          <w:color w:val="000000"/>
          <w:sz w:val="24"/>
        </w:rPr>
        <w:t xml:space="preserve"> </w:t>
      </w:r>
    </w:p>
    <w:p xmlns:wp14="http://schemas.microsoft.com/office/word/2010/wordml" w14:paraId="0DA70637" wp14:textId="77777777">
      <w:pPr>
        <w:spacing w:after="240" w:line="276" w:lineRule="auto"/>
        <w:jc w:val="left"/>
      </w:pPr>
      <w:r>
        <w:rPr>
          <w:rFonts w:ascii="Aptos" w:hAnsi="Aptos"/>
          <w:color w:val="000000"/>
          <w:sz w:val="24"/>
        </w:rPr>
        <w:t xml:space="preserve"> </w:t>
      </w:r>
    </w:p>
    <w:p xmlns:wp14="http://schemas.microsoft.com/office/word/2010/wordml" w14:paraId="46624170" wp14:textId="77777777">
      <w:pPr>
        <w:spacing w:after="240" w:line="276" w:lineRule="auto"/>
        <w:jc w:val="left"/>
      </w:pPr>
      <w:r>
        <w:rPr>
          <w:rFonts w:ascii="Aptos" w:hAnsi="Aptos"/>
          <w:color w:val="000000"/>
          <w:sz w:val="24"/>
        </w:rPr>
        <w:t xml:space="preserve"> </w:t>
      </w:r>
    </w:p>
    <w:p xmlns:wp14="http://schemas.microsoft.com/office/word/2010/wordml" w14:paraId="4B8484D5" wp14:textId="77777777">
      <w:pPr>
        <w:spacing w:after="240" w:line="276" w:lineRule="auto"/>
        <w:jc w:val="left"/>
      </w:pPr>
      <w:r>
        <w:rPr>
          <w:rFonts w:ascii="Aptos" w:hAnsi="Aptos"/>
          <w:color w:val="000000"/>
          <w:sz w:val="24"/>
        </w:rPr>
        <w:t xml:space="preserve"> </w:t>
      </w:r>
    </w:p>
    <w:p xmlns:wp14="http://schemas.microsoft.com/office/word/2010/wordml" w14:paraId="4F8F56C0" wp14:textId="77777777">
      <w:pPr>
        <w:spacing w:after="240" w:line="276" w:lineRule="auto"/>
        <w:jc w:val="left"/>
      </w:pPr>
      <w:r>
        <w:rPr>
          <w:rFonts w:ascii="Aptos" w:hAnsi="Aptos"/>
          <w:color w:val="000000"/>
          <w:sz w:val="24"/>
        </w:rPr>
        <w:t xml:space="preserve"> </w:t>
      </w:r>
    </w:p>
    <w:p xmlns:wp14="http://schemas.microsoft.com/office/word/2010/wordml" w14:paraId="649CC1FA" wp14:textId="77777777">
      <w:pPr>
        <w:spacing w:after="240" w:line="276" w:lineRule="auto"/>
        <w:jc w:val="left"/>
      </w:pPr>
      <w:r>
        <w:rPr>
          <w:rFonts w:ascii="Aptos" w:hAnsi="Aptos"/>
          <w:color w:val="000000"/>
          <w:sz w:val="24"/>
        </w:rPr>
        <w:t xml:space="preserve"> </w:t>
      </w:r>
    </w:p>
    <w:p xmlns:wp14="http://schemas.microsoft.com/office/word/2010/wordml" w14:paraId="10EF996B" wp14:textId="77777777">
      <w:pPr>
        <w:spacing w:after="240" w:line="276" w:lineRule="auto"/>
        <w:jc w:val="left"/>
      </w:pPr>
      <w:r>
        <w:rPr>
          <w:rFonts w:ascii="Aptos" w:hAnsi="Aptos"/>
          <w:color w:val="000000"/>
          <w:sz w:val="24"/>
        </w:rPr>
        <w:t xml:space="preserve"> </w:t>
      </w:r>
    </w:p>
    <w:p xmlns:wp14="http://schemas.microsoft.com/office/word/2010/wordml" w14:paraId="5E3886A4" wp14:textId="77777777">
      <w:pPr>
        <w:spacing w:after="240" w:line="276" w:lineRule="auto"/>
        <w:jc w:val="left"/>
      </w:pPr>
      <w:r>
        <w:rPr>
          <w:rFonts w:ascii="Aptos" w:hAnsi="Aptos"/>
          <w:color w:val="000000"/>
          <w:sz w:val="24"/>
        </w:rPr>
        <w:t xml:space="preserve"> </w:t>
      </w:r>
    </w:p>
    <w:p xmlns:wp14="http://schemas.microsoft.com/office/word/2010/wordml" w14:paraId="4ECEB114" wp14:textId="77777777">
      <w:pPr>
        <w:spacing w:after="240" w:line="276" w:lineRule="auto"/>
        <w:jc w:val="left"/>
      </w:pPr>
      <w:r>
        <w:rPr>
          <w:rFonts w:ascii="Aptos" w:hAnsi="Aptos"/>
          <w:color w:val="000000"/>
          <w:sz w:val="24"/>
        </w:rPr>
        <w:t xml:space="preserve"> </w:t>
      </w:r>
    </w:p>
    <w:p xmlns:wp14="http://schemas.microsoft.com/office/word/2010/wordml" w14:paraId="0D8BF348" wp14:textId="77777777">
      <w:pPr>
        <w:spacing w:after="240" w:line="276" w:lineRule="auto"/>
        <w:jc w:val="left"/>
      </w:pPr>
      <w:r>
        <w:rPr>
          <w:rFonts w:ascii="Aptos" w:hAnsi="Aptos"/>
          <w:color w:val="000000"/>
          <w:sz w:val="24"/>
        </w:rPr>
        <w:t xml:space="preserve"> </w:t>
      </w:r>
    </w:p>
    <w:p xmlns:wp14="http://schemas.microsoft.com/office/word/2010/wordml" w14:paraId="5EDB29A5" wp14:textId="77777777">
      <w:pPr>
        <w:spacing w:after="240" w:line="276" w:lineRule="auto"/>
        <w:jc w:val="left"/>
      </w:pPr>
      <w:r>
        <w:rPr>
          <w:rFonts w:ascii="Aptos" w:hAnsi="Aptos"/>
          <w:color w:val="000000"/>
          <w:sz w:val="24"/>
        </w:rPr>
        <w:t xml:space="preserve"> </w:t>
      </w:r>
    </w:p>
    <w:p xmlns:wp14="http://schemas.microsoft.com/office/word/2010/wordml" w14:paraId="4474F8A0" wp14:textId="77777777">
      <w:pPr>
        <w:spacing w:after="240" w:line="276" w:lineRule="auto"/>
        <w:jc w:val="left"/>
      </w:pPr>
      <w:r>
        <w:rPr>
          <w:rFonts w:ascii="Aptos" w:hAnsi="Aptos"/>
          <w:color w:val="000000"/>
          <w:sz w:val="24"/>
        </w:rPr>
        <w:t xml:space="preserve"> </w:t>
      </w:r>
    </w:p>
    <w:p xmlns:wp14="http://schemas.microsoft.com/office/word/2010/wordml" w14:paraId="5E6F60B5" wp14:textId="77777777">
      <w:pPr>
        <w:spacing w:after="240" w:line="276" w:lineRule="auto"/>
        <w:jc w:val="left"/>
      </w:pPr>
      <w:r>
        <w:rPr>
          <w:rFonts w:ascii="Aptos" w:hAnsi="Aptos"/>
          <w:color w:val="000000"/>
          <w:sz w:val="24"/>
        </w:rPr>
        <w:t xml:space="preserve"> </w:t>
      </w:r>
    </w:p>
    <w:p xmlns:wp14="http://schemas.microsoft.com/office/word/2010/wordml" w14:paraId="6CC58E6D" wp14:textId="77777777">
      <w:pPr>
        <w:spacing w:after="360" w:line="276" w:lineRule="auto"/>
        <w:jc w:val="left"/>
      </w:pPr>
      <w:r>
        <w:rPr>
          <w:rFonts w:ascii="Aptos" w:hAnsi="Aptos"/>
          <w:b/>
          <w:color w:val="000000"/>
          <w:sz w:val="24"/>
        </w:rPr>
        <w:t>14. Interpret the first two principal components for df_marketing. Describe in plain language what each component represents in terms of marketing outcomes.</w:t>
      </w:r>
    </w:p>
    <w:p xmlns:wp14="http://schemas.microsoft.com/office/word/2010/wordml" w14:paraId="74B8AB3B" wp14:textId="77777777">
      <w:pPr>
        <w:spacing w:after="240" w:line="276" w:lineRule="auto"/>
        <w:jc w:val="left"/>
      </w:pPr>
      <w:r>
        <w:rPr>
          <w:rFonts w:ascii="Aptos" w:hAnsi="Aptos"/>
          <w:color w:val="000000"/>
          <w:sz w:val="24"/>
        </w:rPr>
        <w:t xml:space="preserve"> </w:t>
      </w:r>
    </w:p>
    <w:p xmlns:wp14="http://schemas.microsoft.com/office/word/2010/wordml" w14:paraId="75DBCBFA" wp14:textId="77777777">
      <w:pPr>
        <w:spacing w:after="240" w:line="276" w:lineRule="auto"/>
        <w:jc w:val="left"/>
      </w:pPr>
      <w:r>
        <w:rPr>
          <w:rFonts w:ascii="Aptos" w:hAnsi="Aptos"/>
          <w:color w:val="000000"/>
          <w:sz w:val="24"/>
        </w:rPr>
        <w:t xml:space="preserve"> </w:t>
      </w:r>
    </w:p>
    <w:p xmlns:wp14="http://schemas.microsoft.com/office/word/2010/wordml" w14:paraId="0E165042" wp14:textId="77777777">
      <w:pPr>
        <w:spacing w:after="240" w:line="276" w:lineRule="auto"/>
        <w:jc w:val="left"/>
      </w:pPr>
      <w:r>
        <w:rPr>
          <w:rFonts w:ascii="Aptos" w:hAnsi="Aptos"/>
          <w:color w:val="000000"/>
          <w:sz w:val="24"/>
        </w:rPr>
        <w:t xml:space="preserve"> </w:t>
      </w:r>
    </w:p>
    <w:p xmlns:wp14="http://schemas.microsoft.com/office/word/2010/wordml" w14:paraId="4FC280CF" wp14:textId="77777777">
      <w:pPr>
        <w:spacing w:after="240" w:line="276" w:lineRule="auto"/>
        <w:jc w:val="left"/>
      </w:pPr>
      <w:r>
        <w:rPr>
          <w:rFonts w:ascii="Aptos" w:hAnsi="Aptos"/>
          <w:color w:val="000000"/>
          <w:sz w:val="24"/>
        </w:rPr>
        <w:t xml:space="preserve"> </w:t>
      </w:r>
    </w:p>
    <w:p xmlns:wp14="http://schemas.microsoft.com/office/word/2010/wordml" w14:paraId="34F22BBF" wp14:textId="77777777">
      <w:pPr>
        <w:spacing w:after="240" w:line="276" w:lineRule="auto"/>
        <w:jc w:val="left"/>
      </w:pPr>
      <w:r>
        <w:rPr>
          <w:rFonts w:ascii="Aptos" w:hAnsi="Aptos"/>
          <w:color w:val="000000"/>
          <w:sz w:val="24"/>
        </w:rPr>
        <w:t xml:space="preserve"> </w:t>
      </w:r>
    </w:p>
    <w:p xmlns:wp14="http://schemas.microsoft.com/office/word/2010/wordml" w14:paraId="523978C1" wp14:textId="77777777">
      <w:pPr>
        <w:spacing w:after="240" w:line="276" w:lineRule="auto"/>
        <w:jc w:val="left"/>
      </w:pPr>
      <w:r>
        <w:rPr>
          <w:rFonts w:ascii="Aptos" w:hAnsi="Aptos"/>
          <w:color w:val="000000"/>
          <w:sz w:val="24"/>
        </w:rPr>
        <w:t xml:space="preserve"> </w:t>
      </w:r>
    </w:p>
    <w:p xmlns:wp14="http://schemas.microsoft.com/office/word/2010/wordml" w14:paraId="7BF3D9A5" wp14:textId="77777777">
      <w:pPr>
        <w:spacing w:after="240" w:line="276" w:lineRule="auto"/>
        <w:jc w:val="left"/>
      </w:pPr>
      <w:r>
        <w:rPr>
          <w:rFonts w:ascii="Aptos" w:hAnsi="Aptos"/>
          <w:color w:val="000000"/>
          <w:sz w:val="24"/>
        </w:rPr>
        <w:t xml:space="preserve"> </w:t>
      </w:r>
    </w:p>
    <w:p xmlns:wp14="http://schemas.microsoft.com/office/word/2010/wordml" w14:paraId="0A711F4A" wp14:textId="77777777">
      <w:pPr>
        <w:spacing w:after="240" w:line="276" w:lineRule="auto"/>
        <w:jc w:val="left"/>
      </w:pPr>
      <w:r>
        <w:rPr>
          <w:rFonts w:ascii="Aptos" w:hAnsi="Aptos"/>
          <w:color w:val="000000"/>
          <w:sz w:val="24"/>
        </w:rPr>
        <w:t xml:space="preserve"> </w:t>
      </w:r>
    </w:p>
    <w:p xmlns:wp14="http://schemas.microsoft.com/office/word/2010/wordml" w14:paraId="3BFE8F37" wp14:textId="77777777">
      <w:pPr>
        <w:spacing w:after="240" w:line="276" w:lineRule="auto"/>
        <w:jc w:val="left"/>
      </w:pPr>
      <w:r>
        <w:rPr>
          <w:rFonts w:ascii="Aptos" w:hAnsi="Aptos"/>
          <w:color w:val="000000"/>
          <w:sz w:val="24"/>
        </w:rPr>
        <w:t xml:space="preserve"> </w:t>
      </w:r>
    </w:p>
    <w:p xmlns:wp14="http://schemas.microsoft.com/office/word/2010/wordml" w14:paraId="7AA3CD39" wp14:textId="77777777">
      <w:pPr>
        <w:spacing w:after="240" w:line="276" w:lineRule="auto"/>
        <w:jc w:val="left"/>
      </w:pPr>
      <w:r>
        <w:rPr>
          <w:rFonts w:ascii="Aptos" w:hAnsi="Aptos"/>
          <w:color w:val="000000"/>
          <w:sz w:val="24"/>
        </w:rPr>
        <w:t xml:space="preserve"> </w:t>
      </w:r>
    </w:p>
    <w:p xmlns:wp14="http://schemas.microsoft.com/office/word/2010/wordml" w14:paraId="63ABC34F" wp14:textId="77777777">
      <w:pPr>
        <w:spacing w:after="240" w:line="276" w:lineRule="auto"/>
        <w:jc w:val="left"/>
      </w:pPr>
      <w:r>
        <w:rPr>
          <w:rFonts w:ascii="Aptos" w:hAnsi="Aptos"/>
          <w:color w:val="000000"/>
          <w:sz w:val="24"/>
        </w:rPr>
        <w:t xml:space="preserve"> </w:t>
      </w:r>
    </w:p>
    <w:p xmlns:wp14="http://schemas.microsoft.com/office/word/2010/wordml" w14:paraId="78492FB3" wp14:textId="77777777">
      <w:pPr>
        <w:spacing w:after="240" w:line="276" w:lineRule="auto"/>
        <w:jc w:val="left"/>
      </w:pPr>
      <w:r>
        <w:rPr>
          <w:rFonts w:ascii="Aptos" w:hAnsi="Aptos"/>
          <w:color w:val="000000"/>
          <w:sz w:val="24"/>
        </w:rPr>
        <w:t xml:space="preserve"> </w:t>
      </w:r>
    </w:p>
    <w:p xmlns:wp14="http://schemas.microsoft.com/office/word/2010/wordml" w14:paraId="606C22D1" wp14:textId="77777777">
      <w:pPr>
        <w:spacing w:after="240" w:line="276" w:lineRule="auto"/>
        <w:jc w:val="left"/>
      </w:pPr>
      <w:r>
        <w:rPr>
          <w:rFonts w:ascii="Aptos" w:hAnsi="Aptos"/>
          <w:color w:val="000000"/>
          <w:sz w:val="24"/>
        </w:rPr>
        <w:t xml:space="preserve"> </w:t>
      </w:r>
    </w:p>
    <w:p xmlns:wp14="http://schemas.microsoft.com/office/word/2010/wordml" w14:paraId="3079E7C0" wp14:textId="77777777">
      <w:pPr>
        <w:spacing w:after="240" w:line="276" w:lineRule="auto"/>
        <w:jc w:val="left"/>
      </w:pPr>
      <w:r>
        <w:rPr>
          <w:rFonts w:ascii="Aptos" w:hAnsi="Aptos"/>
          <w:color w:val="000000"/>
          <w:sz w:val="24"/>
        </w:rPr>
        <w:t xml:space="preserve"> </w:t>
      </w:r>
    </w:p>
    <w:p xmlns:wp14="http://schemas.microsoft.com/office/word/2010/wordml" w14:paraId="7C9FA973" wp14:textId="77777777">
      <w:pPr>
        <w:spacing w:after="240" w:line="276" w:lineRule="auto"/>
        <w:jc w:val="left"/>
      </w:pPr>
      <w:r>
        <w:rPr>
          <w:rFonts w:ascii="Aptos" w:hAnsi="Aptos"/>
          <w:color w:val="000000"/>
          <w:sz w:val="24"/>
        </w:rPr>
        <w:t xml:space="preserve"> </w:t>
      </w:r>
    </w:p>
    <w:p xmlns:wp14="http://schemas.microsoft.com/office/word/2010/wordml" w14:paraId="59094748" wp14:textId="77777777">
      <w:pPr>
        <w:spacing w:after="240" w:line="276" w:lineRule="auto"/>
        <w:jc w:val="left"/>
      </w:pPr>
      <w:r>
        <w:rPr>
          <w:rFonts w:ascii="Aptos" w:hAnsi="Aptos"/>
          <w:color w:val="000000"/>
          <w:sz w:val="24"/>
        </w:rPr>
        <w:t>15. Determine how many principal components are required to explain at least 80 percent, 90 percent, and 95 percent of the variance in df_marketing, and describe what actionable insights this PCA analysis provides for decision-making.</w:t>
      </w:r>
    </w:p>
    <w:p xmlns:wp14="http://schemas.microsoft.com/office/word/2010/wordml" w14:paraId="0DE4B5B7" wp14:textId="77777777">
      <w:pPr>
        <w:spacing w:after="240" w:line="276" w:lineRule="auto"/>
        <w:jc w:val="left"/>
      </w:pPr>
      <w:r>
        <w:rPr>
          <w:rFonts w:ascii="Aptos" w:hAnsi="Aptos"/>
          <w:color w:val="000000"/>
          <w:sz w:val="24"/>
        </w:rPr>
      </w:r>
    </w:p>
    <w:p xmlns:wp14="http://schemas.microsoft.com/office/word/2010/wordml" w14:paraId="66204FF1" wp14:textId="77777777">
      <w:pPr>
        <w:spacing w:after="240" w:line="276" w:lineRule="auto"/>
        <w:jc w:val="left"/>
      </w:pPr>
      <w:r>
        <w:rPr>
          <w:rFonts w:ascii="Aptos" w:hAnsi="Aptos"/>
          <w:color w:val="000000"/>
          <w:sz w:val="24"/>
        </w:rPr>
      </w:r>
    </w:p>
    <w:p xmlns:wp14="http://schemas.microsoft.com/office/word/2010/wordml" w14:paraId="2DBF0D7D" wp14:textId="77777777">
      <w:pPr>
        <w:spacing w:after="240" w:line="276" w:lineRule="auto"/>
        <w:jc w:val="left"/>
      </w:pPr>
      <w:r>
        <w:rPr>
          <w:rFonts w:ascii="Aptos" w:hAnsi="Aptos"/>
          <w:color w:val="000000"/>
          <w:sz w:val="24"/>
        </w:rPr>
      </w:r>
    </w:p>
    <w:p xmlns:wp14="http://schemas.microsoft.com/office/word/2010/wordml" w14:paraId="6B62F1B3" wp14:textId="77777777">
      <w:pPr>
        <w:spacing w:after="240" w:line="276" w:lineRule="auto"/>
        <w:jc w:val="left"/>
      </w:pPr>
      <w:r>
        <w:rPr>
          <w:rFonts w:ascii="Aptos" w:hAnsi="Aptos"/>
          <w:color w:val="000000"/>
          <w:sz w:val="24"/>
        </w:rPr>
      </w:r>
    </w:p>
    <w:p xmlns:wp14="http://schemas.microsoft.com/office/word/2010/wordml" w14:paraId="02F2C34E" wp14:textId="77777777">
      <w:pPr>
        <w:spacing w:after="240" w:line="276" w:lineRule="auto"/>
        <w:jc w:val="left"/>
      </w:pPr>
      <w:r>
        <w:rPr>
          <w:rFonts w:ascii="Aptos" w:hAnsi="Aptos"/>
          <w:color w:val="000000"/>
          <w:sz w:val="24"/>
        </w:rPr>
      </w:r>
    </w:p>
    <w:p xmlns:wp14="http://schemas.microsoft.com/office/word/2010/wordml" w14:paraId="680A4E5D" wp14:textId="77777777">
      <w:pPr>
        <w:spacing w:after="240" w:line="276" w:lineRule="auto"/>
        <w:jc w:val="left"/>
      </w:pPr>
      <w:r>
        <w:rPr>
          <w:rFonts w:ascii="Aptos" w:hAnsi="Aptos"/>
          <w:color w:val="000000"/>
          <w:sz w:val="24"/>
        </w:rPr>
      </w:r>
    </w:p>
    <w:p xmlns:wp14="http://schemas.microsoft.com/office/word/2010/wordml" w14:paraId="19219836" wp14:textId="77777777">
      <w:pPr>
        <w:spacing w:after="240" w:line="276" w:lineRule="auto"/>
        <w:jc w:val="left"/>
      </w:pPr>
      <w:r>
        <w:rPr>
          <w:rFonts w:ascii="Aptos" w:hAnsi="Aptos"/>
          <w:color w:val="000000"/>
          <w:sz w:val="24"/>
        </w:rPr>
      </w:r>
    </w:p>
    <w:p xmlns:wp14="http://schemas.microsoft.com/office/word/2010/wordml" w14:paraId="296FEF7D" wp14:textId="77777777">
      <w:pPr>
        <w:spacing w:after="240" w:line="276" w:lineRule="auto"/>
        <w:jc w:val="left"/>
      </w:pPr>
      <w:r>
        <w:rPr>
          <w:rFonts w:ascii="Aptos" w:hAnsi="Aptos"/>
          <w:color w:val="000000"/>
          <w:sz w:val="24"/>
        </w:rPr>
      </w:r>
    </w:p>
    <w:p xmlns:wp14="http://schemas.microsoft.com/office/word/2010/wordml" w14:paraId="7194DBDC" wp14:textId="77777777">
      <w:pPr>
        <w:spacing w:after="240" w:line="276" w:lineRule="auto"/>
        <w:jc w:val="left"/>
      </w:pPr>
      <w:r>
        <w:rPr>
          <w:rFonts w:ascii="Aptos" w:hAnsi="Aptos"/>
          <w:color w:val="000000"/>
          <w:sz w:val="24"/>
        </w:rPr>
      </w:r>
    </w:p>
    <w:p xmlns:wp14="http://schemas.microsoft.com/office/word/2010/wordml" w14:paraId="769D0D3C" wp14:textId="77777777">
      <w:pPr>
        <w:spacing w:after="240" w:line="276" w:lineRule="auto"/>
        <w:jc w:val="left"/>
      </w:pPr>
      <w:r>
        <w:rPr>
          <w:rFonts w:ascii="Aptos" w:hAnsi="Aptos"/>
          <w:color w:val="000000"/>
          <w:sz w:val="24"/>
        </w:rPr>
      </w:r>
    </w:p>
    <w:p xmlns:wp14="http://schemas.microsoft.com/office/word/2010/wordml" w14:paraId="54CD245A" wp14:textId="77777777">
      <w:pPr>
        <w:spacing w:after="240" w:line="276" w:lineRule="auto"/>
        <w:jc w:val="left"/>
      </w:pPr>
      <w:r>
        <w:rPr>
          <w:rFonts w:ascii="Aptos" w:hAnsi="Aptos"/>
          <w:color w:val="000000"/>
          <w:sz w:val="24"/>
        </w:rPr>
      </w:r>
    </w:p>
    <w:p xmlns:wp14="http://schemas.microsoft.com/office/word/2010/wordml" w14:paraId="1231BE67" wp14:textId="77777777">
      <w:pPr>
        <w:spacing w:after="240" w:line="276" w:lineRule="auto"/>
        <w:jc w:val="left"/>
      </w:pPr>
      <w:r>
        <w:rPr>
          <w:rFonts w:ascii="Aptos" w:hAnsi="Aptos"/>
          <w:color w:val="000000"/>
          <w:sz w:val="24"/>
        </w:rPr>
      </w:r>
    </w:p>
    <w:p xmlns:wp14="http://schemas.microsoft.com/office/word/2010/wordml" w14:paraId="36FEB5B0" wp14:textId="77777777">
      <w:pPr>
        <w:spacing w:after="240" w:line="276" w:lineRule="auto"/>
        <w:jc w:val="left"/>
      </w:pPr>
      <w:r>
        <w:rPr>
          <w:rFonts w:ascii="Aptos" w:hAnsi="Aptos"/>
          <w:color w:val="000000"/>
          <w:sz w:val="24"/>
        </w:rPr>
      </w:r>
    </w:p>
    <w:p xmlns:wp14="http://schemas.microsoft.com/office/word/2010/wordml" w14:paraId="30D7AA69" wp14:textId="77777777">
      <w:pPr>
        <w:spacing w:after="240" w:line="276" w:lineRule="auto"/>
        <w:jc w:val="left"/>
      </w:pPr>
      <w:r>
        <w:rPr>
          <w:rFonts w:ascii="Aptos" w:hAnsi="Aptos"/>
          <w:color w:val="000000"/>
          <w:sz w:val="24"/>
        </w:rPr>
      </w:r>
    </w:p>
    <w:p xmlns:wp14="http://schemas.microsoft.com/office/word/2010/wordml" w14:paraId="7196D064" wp14:textId="77777777">
      <w:pPr>
        <w:spacing w:after="240" w:line="276" w:lineRule="auto"/>
        <w:jc w:val="left"/>
      </w:pPr>
      <w:r>
        <w:rPr>
          <w:rFonts w:ascii="Aptos" w:hAnsi="Aptos"/>
          <w:color w:val="000000"/>
          <w:sz w:val="24"/>
        </w:rPr>
      </w:r>
    </w:p>
    <w:p xmlns:wp14="http://schemas.microsoft.com/office/word/2010/wordml" w14:paraId="34FF1C98" wp14:textId="77777777">
      <w:pPr>
        <w:spacing w:after="240" w:line="276" w:lineRule="auto"/>
        <w:jc w:val="left"/>
      </w:pPr>
      <w:r>
        <w:rPr>
          <w:rFonts w:ascii="Aptos" w:hAnsi="Aptos"/>
          <w:color w:val="000000"/>
          <w:sz w:val="24"/>
        </w:rPr>
      </w:r>
    </w:p>
    <w:p xmlns:wp14="http://schemas.microsoft.com/office/word/2010/wordml" w14:paraId="6D072C0D" wp14:textId="77777777">
      <w:pPr>
        <w:spacing w:after="240" w:line="276" w:lineRule="auto"/>
        <w:jc w:val="left"/>
      </w:pPr>
      <w:r>
        <w:rPr>
          <w:rFonts w:ascii="Aptos" w:hAnsi="Aptos"/>
          <w:color w:val="000000"/>
          <w:sz w:val="24"/>
        </w:rPr>
      </w:r>
    </w:p>
    <w:p xmlns:wp14="http://schemas.microsoft.com/office/word/2010/wordml" w14:paraId="48A21919" wp14:textId="77777777">
      <w:pPr>
        <w:spacing w:after="240" w:line="276" w:lineRule="auto"/>
        <w:jc w:val="left"/>
      </w:pPr>
    </w:p>
    <w:sectPr w:rsidRPr="0006063C" w:rsidR="00FC693F" w:rsidSect="00034616">
      <w:headerReference w:type="default" r:id="rId9"/>
      <w:footerReference w:type="default" r:id="rId10"/>
      <w:pgSz w:w="11906" w:h="16838" w:orient="portrait"/>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xmlns:wp14="http://schemas.microsoft.com/office/word/2010/wordml" w14:paraId="03C86EC9" wp14:textId="77777777">
    <w:pPr>
      <w:pStyle w:val="Footer"/>
      <w:jc w:val="center"/>
    </w:pPr>
    <w:r/>
    <w:r>
      <w:rPr>
        <w:sz w:val="18"/>
      </w:rPr>
      <w:t xml:space="preserve">Page </w:t>
    </w:r>
    <w:r>
      <w:rPr>
        <w:sz w:val="18"/>
      </w:rPr>
      <w:fldChar w:fldCharType="begin"/>
    </w:r>
    <w:r>
      <w:rPr>
        <w:sz w:val="18"/>
      </w:rPr>
      <w:instrText xml:space="preserve">PAGE</w:instrText>
    </w:r>
    <w:r>
      <w:rPr>
        <w:sz w:val="18"/>
      </w:rPr>
      <w:fldChar w:fldCharType="separate"/>
    </w:r>
    <w:r>
      <w:rPr>
        <w:sz w:val="18"/>
      </w:rPr>
      <w:t>1</w:t>
    </w:r>
    <w:r>
      <w:rPr>
        <w:sz w:val="18"/>
      </w:rP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xmlns:wp14="http://schemas.microsoft.com/office/word/2010/wordml" w14:paraId="31AF705D" wp14:textId="77777777">
    <w:pPr>
      <w:pStyle w:val="Header"/>
      <w:jc w:val="right"/>
    </w:pPr>
    <w:r/>
    <w:r>
      <w:rPr>
        <w:sz w:val="18"/>
      </w:rPr>
      <w:t>Lab 4 Data Preprocessing Answer Sheet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val="bestFit"/>
  <w:displayBackgroundShape/>
  <w:proofState w:spelling="clean" w:grammar="dirty"/>
  <w:trackRevisions w:val="false"/>
  <w:defaultTabStop w:val="720"/>
  <w:characterSpacingControl w:val="doNotCompress"/>
  <w:savePreviewPicture/>
  <w:compat>
    <w:useFELayout/>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compatibilityMode" w:uri="http://schemas.microsoft.com/office/word" w:val="15"/>
  </w:compat>
  <w:rsids>
    <w:rsidRoot w:val="00B47730"/>
    <w:rsid w:val="00034616"/>
    <w:rsid w:val="0006063C"/>
    <w:rsid w:val="0015074B"/>
    <w:rsid w:val="0029639D"/>
    <w:rsid w:val="00326F90"/>
    <w:rsid w:val="00AA1D8D"/>
    <w:rsid w:val="00B47730"/>
    <w:rsid w:val="00CB0664"/>
    <w:rsid w:val="00FC693F"/>
    <w:rsid w:val="533FC6D6"/>
    <w:rsid w:val="58BACDE5"/>
    <w:rsid w:val="5B4E6468"/>
    <w:rsid w:val="5DE54C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15:docId w15:val="{186990AC-1FFA-4C0F-9450-96E08032E87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C693F"/>
    <w:pPr>
      <w:spacing w:line="240" w:lineRule="auto"/>
    </w:pPr>
    <w:rPr>
      <w:rFonts w:ascii="Aptos" w:hAnsi="Aptos" w:eastAsia="Aptos" w:cs="Aptos"/>
      <w:b w:val="0"/>
      <w:color w:val="000000"/>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line="240" w:lineRule="auto"/>
      <w:outlineLvl w:val="0"/>
    </w:pPr>
    <w:rPr>
      <w:rFonts w:ascii="Aptos Display" w:hAnsi="Aptos Display" w:eastAsia="Aptos Display" w:cs="Aptos Display" w:asciiTheme="majorHAnsi" w:hAnsiTheme="majorHAnsi" w:eastAsiaTheme="majorEastAsia" w:cstheme="majorBidi"/>
      <w:b w:val="0"/>
      <w:bCs/>
      <w:color w:val="2F5496"/>
      <w:sz w:val="40"/>
      <w:szCs w:val="28"/>
    </w:rPr>
  </w:style>
  <w:style w:type="paragraph" w:styleId="Heading2">
    <w:name w:val="heading 2"/>
    <w:basedOn w:val="Normal"/>
    <w:next w:val="Normal"/>
    <w:link w:val="Heading2Char"/>
    <w:uiPriority w:val="9"/>
    <w:unhideWhenUsed/>
    <w:qFormat/>
    <w:rsid w:val="00FC693F"/>
    <w:pPr>
      <w:keepNext/>
      <w:keepLines/>
      <w:spacing w:before="200" w:after="0" w:line="240" w:lineRule="auto"/>
      <w:outlineLvl w:val="1"/>
    </w:pPr>
    <w:rPr>
      <w:rFonts w:ascii="Aptos Display" w:hAnsi="Aptos Display" w:eastAsia="Aptos Display" w:cs="Aptos Display" w:asciiTheme="majorHAnsi" w:hAnsiTheme="majorHAnsi" w:eastAsiaTheme="majorEastAsia" w:cstheme="majorBidi"/>
      <w:b w:val="0"/>
      <w:bCs/>
      <w:color w:val="2F5496"/>
      <w:sz w:val="32"/>
      <w:szCs w:val="26"/>
    </w:rPr>
  </w:style>
  <w:style w:type="paragraph" w:styleId="Heading3">
    <w:name w:val="heading 3"/>
    <w:basedOn w:val="Normal"/>
    <w:next w:val="Normal"/>
    <w:link w:val="Heading3Char"/>
    <w:uiPriority w:val="9"/>
    <w:unhideWhenUsed/>
    <w:qFormat/>
    <w:rsid w:val="00FC693F"/>
    <w:pPr>
      <w:keepNext/>
      <w:keepLines/>
      <w:spacing w:before="200" w:after="0" w:line="240" w:lineRule="auto"/>
      <w:outlineLvl w:val="2"/>
    </w:pPr>
    <w:rPr>
      <w:rFonts w:ascii="Aptos Display" w:hAnsi="Aptos Display" w:eastAsia="Aptos Display" w:cs="Aptos Display" w:asciiTheme="majorHAnsi" w:hAnsiTheme="majorHAnsi" w:eastAsiaTheme="majorEastAsia" w:cstheme="majorBidi"/>
      <w:b w:val="0"/>
      <w:bCs/>
      <w:color w:val="2F5496"/>
      <w:sz w:val="28"/>
    </w:rPr>
  </w:style>
  <w:style w:type="paragraph" w:styleId="Heading4">
    <w:name w:val="heading 4"/>
    <w:basedOn w:val="Normal"/>
    <w:next w:val="Normal"/>
    <w:link w:val="Heading4Char"/>
    <w:uiPriority w:val="9"/>
    <w:semiHidden/>
    <w:unhideWhenUsed/>
    <w:qFormat/>
    <w:rsid w:val="00FC693F"/>
    <w:pPr>
      <w:keepNext/>
      <w:keepLines/>
      <w:spacing w:before="200" w:after="0" w:line="240" w:lineRule="auto"/>
      <w:outlineLvl w:val="3"/>
    </w:pPr>
    <w:rPr>
      <w:rFonts w:ascii="Aptos Display" w:hAnsi="Aptos Display" w:eastAsia="Aptos Display" w:cs="Aptos Display" w:asciiTheme="majorHAnsi" w:hAnsiTheme="majorHAnsi" w:eastAsiaTheme="majorEastAsia" w:cstheme="majorBidi"/>
      <w:b w:val="0"/>
      <w:bCs/>
      <w:i/>
      <w:iCs/>
      <w:color w:val="2F5496"/>
      <w:sz w:val="24"/>
    </w:rPr>
  </w:style>
  <w:style w:type="paragraph" w:styleId="Heading5">
    <w:name w:val="heading 5"/>
    <w:basedOn w:val="Normal"/>
    <w:next w:val="Normal"/>
    <w:link w:val="Heading5Char"/>
    <w:uiPriority w:val="9"/>
    <w:semiHidden/>
    <w:unhideWhenUsed/>
    <w:qFormat/>
    <w:rsid w:val="00FC693F"/>
    <w:pPr>
      <w:keepNext/>
      <w:keepLines/>
      <w:spacing w:before="200" w:after="0" w:line="240" w:lineRule="auto"/>
      <w:outlineLvl w:val="4"/>
    </w:pPr>
    <w:rPr>
      <w:rFonts w:ascii="Aptos Display" w:hAnsi="Aptos Display" w:eastAsia="Aptos Display" w:cs="Aptos Display" w:asciiTheme="majorHAnsi" w:hAnsiTheme="majorHAnsi" w:eastAsiaTheme="majorEastAsia" w:cstheme="majorBidi"/>
      <w:b w:val="0"/>
      <w:color w:val="2F5496"/>
      <w:sz w:val="20"/>
    </w:rPr>
  </w:style>
  <w:style w:type="paragraph" w:styleId="Heading6">
    <w:name w:val="heading 6"/>
    <w:basedOn w:val="Normal"/>
    <w:next w:val="Normal"/>
    <w:link w:val="Heading6Char"/>
    <w:uiPriority w:val="9"/>
    <w:semiHidden/>
    <w:unhideWhenUsed/>
    <w:qFormat/>
    <w:rsid w:val="00FC693F"/>
    <w:pPr>
      <w:keepNext/>
      <w:keepLines/>
      <w:spacing w:before="200" w:after="0" w:line="240" w:lineRule="auto"/>
      <w:outlineLvl w:val="5"/>
    </w:pPr>
    <w:rPr>
      <w:rFonts w:ascii="Aptos Display" w:hAnsi="Aptos Display" w:eastAsia="Aptos Display" w:cs="Aptos Display" w:asciiTheme="majorHAnsi" w:hAnsiTheme="majorHAnsi" w:eastAsiaTheme="majorEastAsia" w:cstheme="majorBidi"/>
      <w:b w:val="0"/>
      <w:i/>
      <w:iCs/>
      <w:color w:val="2F5496"/>
      <w:sz w:val="20"/>
    </w:rPr>
  </w:style>
  <w:style w:type="paragraph" w:styleId="Heading7">
    <w:name w:val="heading 7"/>
    <w:basedOn w:val="Normal"/>
    <w:next w:val="Normal"/>
    <w:link w:val="Heading7Char"/>
    <w:uiPriority w:val="9"/>
    <w:semiHidden/>
    <w:unhideWhenUsed/>
    <w:qFormat/>
    <w:rsid w:val="00FC693F"/>
    <w:pPr>
      <w:keepNext/>
      <w:keepLines/>
      <w:spacing w:before="200" w:after="0" w:line="240" w:lineRule="auto"/>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line="240" w:lineRule="auto"/>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line="240" w:lineRule="auto"/>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pPr>
      <w:spacing w:line="240" w:lineRule="auto"/>
    </w:pPr>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Aptos Display" w:hAnsi="Aptos Display" w:eastAsia="Aptos Display" w:cs="Aptos Display" w:asciiTheme="majorHAnsi" w:hAnsiTheme="majorHAnsi" w:eastAsiaTheme="majorEastAsia" w:cstheme="majorBidi"/>
      <w:b/>
      <w:color w:val="000000"/>
      <w:spacing w:val="5"/>
      <w:kern w:val="28"/>
      <w:sz w:val="56"/>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line="240" w:lineRule="auto"/>
    </w:pPr>
    <w:rPr>
      <w:rFonts w:ascii="Aptos" w:hAnsi="Aptos" w:eastAsia="Aptos" w:cs="Aptos" w:asciiTheme="majorHAnsi" w:hAnsiTheme="majorHAnsi" w:eastAsiaTheme="majorEastAsia" w:cstheme="majorBidi"/>
      <w:b w:val="0"/>
      <w:i/>
      <w:iCs/>
      <w:color w:val="000000"/>
      <w:spacing w:val="15"/>
      <w:sz w:val="28"/>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spacing w:line="240" w:lineRule="auto"/>
      <w:ind w:left="720"/>
      <w:contextualSpacing/>
    </w:pPr>
  </w:style>
  <w:style w:type="paragraph" w:styleId="BodyText">
    <w:name w:val="Body Text"/>
    <w:basedOn w:val="Normal"/>
    <w:link w:val="BodyTextChar"/>
    <w:uiPriority w:val="99"/>
    <w:unhideWhenUsed/>
    <w:rsid w:val="00AA1D8D"/>
    <w:pPr>
      <w:spacing w:after="120" w:line="240" w:lineRule="auto"/>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24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line="240" w:lineRule="auto"/>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spacing w:line="240" w:lineRule="auto"/>
      <w:ind w:left="360" w:hanging="360"/>
      <w:contextualSpacing/>
    </w:pPr>
  </w:style>
  <w:style w:type="paragraph" w:styleId="List2">
    <w:name w:val="List 2"/>
    <w:basedOn w:val="Normal"/>
    <w:uiPriority w:val="99"/>
    <w:unhideWhenUsed/>
    <w:rsid w:val="00326F90"/>
    <w:pPr>
      <w:spacing w:line="240" w:lineRule="auto"/>
      <w:ind w:left="720" w:hanging="360"/>
      <w:contextualSpacing/>
    </w:pPr>
  </w:style>
  <w:style w:type="paragraph" w:styleId="List3">
    <w:name w:val="List 3"/>
    <w:basedOn w:val="Normal"/>
    <w:uiPriority w:val="99"/>
    <w:unhideWhenUsed/>
    <w:rsid w:val="00326F90"/>
    <w:pPr>
      <w:spacing w:line="240" w:lineRule="auto"/>
      <w:ind w:left="1080" w:hanging="360"/>
      <w:contextualSpacing/>
    </w:pPr>
  </w:style>
  <w:style w:type="paragraph" w:styleId="ListBullet">
    <w:name w:val="List Bullet"/>
    <w:basedOn w:val="Normal"/>
    <w:uiPriority w:val="99"/>
    <w:unhideWhenUsed/>
    <w:rsid w:val="00326F90"/>
    <w:pPr>
      <w:numPr>
        <w:numId w:val="1"/>
      </w:numPr>
      <w:spacing w:line="240" w:lineRule="auto"/>
      <w:contextualSpacing/>
    </w:pPr>
  </w:style>
  <w:style w:type="paragraph" w:styleId="ListBullet2">
    <w:name w:val="List Bullet 2"/>
    <w:basedOn w:val="Normal"/>
    <w:uiPriority w:val="99"/>
    <w:unhideWhenUsed/>
    <w:rsid w:val="00326F90"/>
    <w:pPr>
      <w:numPr>
        <w:numId w:val="2"/>
      </w:numPr>
      <w:spacing w:line="240" w:lineRule="auto"/>
      <w:contextualSpacing/>
    </w:pPr>
  </w:style>
  <w:style w:type="paragraph" w:styleId="ListBullet3">
    <w:name w:val="List Bullet 3"/>
    <w:basedOn w:val="Normal"/>
    <w:uiPriority w:val="99"/>
    <w:unhideWhenUsed/>
    <w:rsid w:val="00326F90"/>
    <w:pPr>
      <w:numPr>
        <w:numId w:val="3"/>
      </w:numPr>
      <w:spacing w:line="240" w:lineRule="auto"/>
      <w:contextualSpacing/>
    </w:pPr>
  </w:style>
  <w:style w:type="paragraph" w:styleId="ListNumber">
    <w:name w:val="List Number"/>
    <w:basedOn w:val="Normal"/>
    <w:uiPriority w:val="99"/>
    <w:unhideWhenUsed/>
    <w:rsid w:val="00326F90"/>
    <w:pPr>
      <w:numPr>
        <w:numId w:val="5"/>
      </w:numPr>
      <w:spacing w:line="240" w:lineRule="auto"/>
      <w:contextualSpacing/>
    </w:pPr>
  </w:style>
  <w:style w:type="paragraph" w:styleId="ListNumber2">
    <w:name w:val="List Number 2"/>
    <w:basedOn w:val="Normal"/>
    <w:uiPriority w:val="99"/>
    <w:unhideWhenUsed/>
    <w:rsid w:val="0029639D"/>
    <w:pPr>
      <w:numPr>
        <w:numId w:val="6"/>
      </w:numPr>
      <w:spacing w:line="240" w:lineRule="auto"/>
      <w:contextualSpacing/>
    </w:pPr>
  </w:style>
  <w:style w:type="paragraph" w:styleId="ListNumber3">
    <w:name w:val="List Number 3"/>
    <w:basedOn w:val="Normal"/>
    <w:uiPriority w:val="99"/>
    <w:unhideWhenUsed/>
    <w:rsid w:val="0029639D"/>
    <w:pPr>
      <w:numPr>
        <w:numId w:val="7"/>
      </w:numPr>
      <w:spacing w:line="240" w:lineRule="auto"/>
      <w:contextualSpacing/>
    </w:pPr>
  </w:style>
  <w:style w:type="paragraph" w:styleId="ListContinue">
    <w:name w:val="List Continue"/>
    <w:basedOn w:val="Normal"/>
    <w:uiPriority w:val="99"/>
    <w:unhideWhenUsed/>
    <w:rsid w:val="0029639D"/>
    <w:pPr>
      <w:spacing w:after="120" w:line="240" w:lineRule="auto"/>
      <w:ind w:left="360"/>
      <w:contextualSpacing/>
    </w:pPr>
  </w:style>
  <w:style w:type="paragraph" w:styleId="ListContinue2">
    <w:name w:val="List Continue 2"/>
    <w:basedOn w:val="Normal"/>
    <w:uiPriority w:val="99"/>
    <w:unhideWhenUsed/>
    <w:rsid w:val="0029639D"/>
    <w:pPr>
      <w:spacing w:after="120" w:line="240" w:lineRule="auto"/>
      <w:ind w:left="720"/>
      <w:contextualSpacing/>
    </w:pPr>
  </w:style>
  <w:style w:type="paragraph" w:styleId="ListContinue3">
    <w:name w:val="List Continue 3"/>
    <w:basedOn w:val="Normal"/>
    <w:uiPriority w:val="99"/>
    <w:unhideWhenUsed/>
    <w:rsid w:val="0029639D"/>
    <w:pPr>
      <w:spacing w:after="120" w:line="240" w:lineRule="auto"/>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spacing w:line="240" w:lineRule="auto"/>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spacing w:line="240" w:lineRule="auto"/>
    </w:pPr>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line="240" w:lineRule="auto"/>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spacing w:line="240" w:lineRule="auto"/>
      <w:outlineLvl w:val="9"/>
    </w:pPr>
  </w:style>
  <w:style w:type="table" w:styleId="TableGrid">
    <w:name w:val="Table Grid"/>
    <w:basedOn w:val="TableNormal"/>
    <w:uiPriority w:val="59"/>
    <w:rsid w:val="00FC693F"/>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microsoft.com/office/2007/relationships/stylesWithEffects" Target="stylesWithEffects.xml" Id="rId4" /><Relationship Type="http://schemas.openxmlformats.org/officeDocument/2006/relationships/settings" Target="settings.xml" Id="rId5" /><Relationship Type="http://schemas.openxmlformats.org/officeDocument/2006/relationships/webSettings" Target="webSettings.xml" Id="rId6" /><Relationship Type="http://schemas.openxmlformats.org/officeDocument/2006/relationships/fontTable" Target="fontTable.xml" Id="rId7" /><Relationship Type="http://schemas.openxmlformats.org/officeDocument/2006/relationships/theme" Target="theme/theme1.xml" Id="rId8" /><Relationship Type="http://schemas.openxmlformats.org/officeDocument/2006/relationships/customXml" Target="../customXml/item1.xml" Id="rId1" /><Relationship Type="http://schemas.openxmlformats.org/officeDocument/2006/relationships/numbering" Target="numbering.xml" Id="rId2" /><Relationship Type="http://schemas.openxmlformats.org/officeDocument/2006/relationships/header" Target="header1.xml" Id="rId9" /><Relationship Type="http://schemas.openxmlformats.org/officeDocument/2006/relationships/footer" Target="footer1.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Kim Seefeld</lastModifiedBy>
  <revision>3</revision>
  <category/>
  <dcterms:modified xsi:type="dcterms:W3CDTF">2026-06-08T16:27:30.5566182Z</dcterms:modified>
</coreProperties>
</file>